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02E33" w14:textId="2EA2E942" w:rsidR="00CD6A50" w:rsidRDefault="00CD6A50" w:rsidP="00CD6A50">
      <w:pPr>
        <w:pStyle w:val="ContactInfo"/>
      </w:pPr>
    </w:p>
    <w:p w14:paraId="01C15A11" w14:textId="523C73A2" w:rsidR="00FD4B1F" w:rsidRDefault="00FD4B1F" w:rsidP="00CD6A50">
      <w:pPr>
        <w:pStyle w:val="ContactInfo"/>
      </w:pPr>
      <w:r>
        <w:t>December 8, 2023</w:t>
      </w:r>
    </w:p>
    <w:p w14:paraId="7D78B82A" w14:textId="77777777" w:rsidR="00FD4B1F" w:rsidRDefault="00FD4B1F" w:rsidP="00CD6A50">
      <w:pPr>
        <w:pStyle w:val="ContactInfo"/>
      </w:pPr>
    </w:p>
    <w:p w14:paraId="36A19D1F" w14:textId="77777777" w:rsidR="00FD4B1F" w:rsidRDefault="00FD4B1F" w:rsidP="00FD4B1F">
      <w:pPr>
        <w:pStyle w:val="ContactInfo"/>
        <w:jc w:val="left"/>
      </w:pPr>
    </w:p>
    <w:p w14:paraId="5E2DABFE" w14:textId="08EE56F4" w:rsidR="00FD4B1F" w:rsidRDefault="00FD4B1F" w:rsidP="00FD4B1F">
      <w:pPr>
        <w:pStyle w:val="ContactInfo"/>
        <w:jc w:val="left"/>
      </w:pPr>
      <w:r>
        <w:t>Rosalie Branham</w:t>
      </w:r>
    </w:p>
    <w:p w14:paraId="6CA0823C" w14:textId="5F472581" w:rsidR="00FD4B1F" w:rsidRDefault="00FD4B1F" w:rsidP="00FD4B1F">
      <w:pPr>
        <w:pStyle w:val="ContactInfo"/>
        <w:jc w:val="left"/>
      </w:pPr>
      <w:r>
        <w:t>License and Permit Specialist</w:t>
      </w:r>
    </w:p>
    <w:p w14:paraId="3020E84D" w14:textId="13BC8D58" w:rsidR="00FD4B1F" w:rsidRDefault="00FD4B1F" w:rsidP="00FD4B1F">
      <w:pPr>
        <w:pStyle w:val="ContactInfo"/>
        <w:jc w:val="left"/>
      </w:pPr>
      <w:r>
        <w:t>Consumer Protection Division</w:t>
      </w:r>
    </w:p>
    <w:p w14:paraId="30DC98C7" w14:textId="5FFCA0C8" w:rsidR="00FD4B1F" w:rsidRDefault="00FD4B1F" w:rsidP="00FD4B1F">
      <w:pPr>
        <w:pStyle w:val="ContactInfo"/>
        <w:jc w:val="left"/>
      </w:pPr>
      <w:r>
        <w:t>Licensing and Compliance</w:t>
      </w:r>
    </w:p>
    <w:p w14:paraId="17140420" w14:textId="5A4FC00E" w:rsidR="00FD4B1F" w:rsidRDefault="00FD4B1F" w:rsidP="00FD4B1F">
      <w:pPr>
        <w:pStyle w:val="ContactInfo"/>
        <w:jc w:val="left"/>
      </w:pPr>
      <w:r>
        <w:t>Public Utility Commission of Texas</w:t>
      </w:r>
    </w:p>
    <w:p w14:paraId="358B2A5C" w14:textId="77777777" w:rsidR="00FD4B1F" w:rsidRDefault="00FD4B1F" w:rsidP="00FD4B1F">
      <w:pPr>
        <w:pStyle w:val="ContactInfo"/>
        <w:jc w:val="left"/>
      </w:pPr>
    </w:p>
    <w:p w14:paraId="597296C6" w14:textId="68370617" w:rsidR="00FD4B1F" w:rsidRDefault="00FD4B1F" w:rsidP="00FD4B1F">
      <w:pPr>
        <w:pStyle w:val="ContactInfo"/>
        <w:jc w:val="left"/>
      </w:pPr>
      <w:r>
        <w:t>RE: Rio Pavo change from submeter to allocation billing</w:t>
      </w:r>
    </w:p>
    <w:p w14:paraId="4C2DF0B1" w14:textId="77777777" w:rsidR="00FD4B1F" w:rsidRDefault="00FD4B1F" w:rsidP="00FD4B1F">
      <w:pPr>
        <w:pStyle w:val="ContactInfo"/>
        <w:jc w:val="left"/>
      </w:pPr>
    </w:p>
    <w:p w14:paraId="1BD8BBA1" w14:textId="5F8A6227" w:rsidR="00FD4B1F" w:rsidRDefault="00FD4B1F" w:rsidP="00FD4B1F">
      <w:pPr>
        <w:pStyle w:val="ContactInfo"/>
        <w:jc w:val="left"/>
      </w:pPr>
      <w:r>
        <w:t xml:space="preserve">In reference to the utility billing of residents at Rio Pavo Mobile Home Community in Houston, Texas, </w:t>
      </w:r>
      <w:proofErr w:type="spellStart"/>
      <w:r>
        <w:t>Stonetown</w:t>
      </w:r>
      <w:proofErr w:type="spellEnd"/>
      <w:r>
        <w:t xml:space="preserve"> Capital would like to change the methodology of billing residents from metered to allocated.</w:t>
      </w:r>
    </w:p>
    <w:p w14:paraId="064717BE" w14:textId="77777777" w:rsidR="00FD4B1F" w:rsidRDefault="00FD4B1F" w:rsidP="00FD4B1F">
      <w:pPr>
        <w:pStyle w:val="ContactInfo"/>
        <w:jc w:val="left"/>
      </w:pPr>
    </w:p>
    <w:p w14:paraId="298E3DFB" w14:textId="016A5C63" w:rsidR="00FD4B1F" w:rsidRDefault="00FD4B1F" w:rsidP="00FD4B1F">
      <w:pPr>
        <w:pStyle w:val="ContactInfo"/>
        <w:jc w:val="left"/>
      </w:pPr>
      <w:r>
        <w:t>The previous owner of the community relayed that the community had submeters installed and that they had submitted in their name that way, so I had submitted with that same information, trying to make sure that the property certificate was in our ownership name.</w:t>
      </w:r>
    </w:p>
    <w:p w14:paraId="4DC0C5CE" w14:textId="21768C6B" w:rsidR="00FD4B1F" w:rsidRDefault="00FD4B1F" w:rsidP="00FD4B1F">
      <w:pPr>
        <w:pStyle w:val="ContactInfo"/>
        <w:jc w:val="left"/>
      </w:pPr>
      <w:r>
        <w:t>While I visited the property this week, I found that the property did not have meters installed, and asked to correct the filing so that an approved method can be used for billing when we start on 1/1/24.</w:t>
      </w:r>
    </w:p>
    <w:p w14:paraId="7B187B03" w14:textId="6A84BF86" w:rsidR="00FD4B1F" w:rsidRDefault="00FD4B1F" w:rsidP="00FD4B1F">
      <w:pPr>
        <w:pStyle w:val="ContactInfo"/>
        <w:jc w:val="left"/>
      </w:pPr>
      <w:r>
        <w:t xml:space="preserve">We </w:t>
      </w:r>
      <w:proofErr w:type="gramStart"/>
      <w:r>
        <w:t>can not</w:t>
      </w:r>
      <w:proofErr w:type="gramEnd"/>
      <w:r>
        <w:t xml:space="preserve"> afford to inject $50,000, fifty thousand dollars, into water meters at the property at the end of Q4, and thus would like to submit for ALLOCATION BILLING based on the occupancy methodology.</w:t>
      </w:r>
    </w:p>
    <w:p w14:paraId="6B35FC70" w14:textId="77777777" w:rsidR="00FD4B1F" w:rsidRDefault="00FD4B1F" w:rsidP="00FD4B1F">
      <w:pPr>
        <w:pStyle w:val="ContactInfo"/>
        <w:jc w:val="left"/>
      </w:pPr>
    </w:p>
    <w:p w14:paraId="35DC1019" w14:textId="437D09D3" w:rsidR="00FD4B1F" w:rsidRDefault="00FD4B1F" w:rsidP="00FD4B1F">
      <w:pPr>
        <w:pStyle w:val="ContactInfo"/>
        <w:jc w:val="left"/>
      </w:pPr>
      <w:r>
        <w:t>Please let me know if there are any questions.</w:t>
      </w:r>
    </w:p>
    <w:p w14:paraId="018A7904" w14:textId="77777777" w:rsidR="00FD4B1F" w:rsidRDefault="00FD4B1F" w:rsidP="00FD4B1F">
      <w:pPr>
        <w:pStyle w:val="ContactInfo"/>
        <w:jc w:val="left"/>
      </w:pPr>
    </w:p>
    <w:p w14:paraId="1E589049" w14:textId="77777777" w:rsidR="00FD4B1F" w:rsidRDefault="00FD4B1F" w:rsidP="00FD4B1F">
      <w:pPr>
        <w:pStyle w:val="ContactInfo"/>
        <w:jc w:val="left"/>
      </w:pPr>
    </w:p>
    <w:p w14:paraId="1DCB2D2B" w14:textId="073226A4" w:rsidR="00FD4B1F" w:rsidRDefault="00FD4B1F" w:rsidP="00FD4B1F">
      <w:pPr>
        <w:pStyle w:val="ContactInfo"/>
        <w:jc w:val="left"/>
      </w:pPr>
      <w:r>
        <w:t>Thank you,</w:t>
      </w:r>
    </w:p>
    <w:p w14:paraId="04752413" w14:textId="77777777" w:rsidR="00FD4B1F" w:rsidRDefault="00FD4B1F" w:rsidP="00FD4B1F">
      <w:pPr>
        <w:pStyle w:val="ContactInfo"/>
        <w:jc w:val="left"/>
      </w:pPr>
    </w:p>
    <w:p w14:paraId="1724AEC2" w14:textId="77777777" w:rsidR="00FD4B1F" w:rsidRDefault="00FD4B1F" w:rsidP="00FD4B1F">
      <w:pPr>
        <w:pStyle w:val="ContactInfo"/>
        <w:jc w:val="left"/>
      </w:pPr>
    </w:p>
    <w:p w14:paraId="4708FBC1" w14:textId="0BF3B18B" w:rsidR="00FD4B1F" w:rsidRDefault="00FD4B1F" w:rsidP="00FD4B1F">
      <w:pPr>
        <w:pStyle w:val="ContactInfo"/>
        <w:jc w:val="left"/>
      </w:pPr>
      <w:r>
        <w:t>Aaron Bruce</w:t>
      </w:r>
    </w:p>
    <w:p w14:paraId="4AE04C77" w14:textId="36009DC0" w:rsidR="00FD4B1F" w:rsidRDefault="00FD4B1F" w:rsidP="00FD4B1F">
      <w:pPr>
        <w:pStyle w:val="ContactInfo"/>
        <w:jc w:val="left"/>
      </w:pPr>
      <w:r>
        <w:t>Director of Utilities</w:t>
      </w:r>
    </w:p>
    <w:p w14:paraId="0EFBB899" w14:textId="06829F4E" w:rsidR="00275BBF" w:rsidRDefault="00275BBF" w:rsidP="00BE56D6"/>
    <w:p w14:paraId="241FBD96" w14:textId="67738C41" w:rsidR="00275BBF" w:rsidRDefault="00275BBF" w:rsidP="00BE56D6"/>
    <w:p w14:paraId="56D88F79" w14:textId="4D050A72" w:rsidR="00D22B92" w:rsidRDefault="00D22B92" w:rsidP="00BE56D6"/>
    <w:p w14:paraId="0722C968" w14:textId="77777777" w:rsidR="00D22B92" w:rsidRDefault="00D22B92" w:rsidP="00BE56D6"/>
    <w:p w14:paraId="0345FE48" w14:textId="00F04FC5" w:rsidR="00275BBF" w:rsidRPr="00BE56D6" w:rsidRDefault="00275BBF" w:rsidP="00BE56D6"/>
    <w:p w14:paraId="3600B6AC" w14:textId="1243E357" w:rsidR="00CD6A50" w:rsidRPr="00CD6A50" w:rsidRDefault="00CD6A50" w:rsidP="00CD6A50"/>
    <w:sectPr w:rsidR="00CD6A50" w:rsidRPr="00CD6A50" w:rsidSect="00CD6A50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2520" w:left="1440" w:header="432" w:footer="3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C4145" w14:textId="77777777" w:rsidR="006D294A" w:rsidRDefault="006D294A">
      <w:pPr>
        <w:spacing w:after="0" w:line="240" w:lineRule="auto"/>
      </w:pPr>
      <w:r>
        <w:separator/>
      </w:r>
    </w:p>
    <w:p w14:paraId="6210E116" w14:textId="77777777" w:rsidR="006D294A" w:rsidRDefault="006D294A"/>
  </w:endnote>
  <w:endnote w:type="continuationSeparator" w:id="0">
    <w:p w14:paraId="2B8C640B" w14:textId="77777777" w:rsidR="006D294A" w:rsidRDefault="006D294A">
      <w:pPr>
        <w:spacing w:after="0" w:line="240" w:lineRule="auto"/>
      </w:pPr>
      <w:r>
        <w:continuationSeparator/>
      </w:r>
    </w:p>
    <w:p w14:paraId="43E6B50A" w14:textId="77777777" w:rsidR="006D294A" w:rsidRDefault="006D2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D899" w14:textId="77777777" w:rsidR="00CD6A50" w:rsidRPr="00F74EEC" w:rsidRDefault="00CD6A50" w:rsidP="00CD6A50">
    <w:pPr>
      <w:pStyle w:val="Footer"/>
      <w:tabs>
        <w:tab w:val="left" w:pos="2805"/>
      </w:tabs>
      <w:ind w:left="0"/>
      <w:jc w:val="left"/>
      <w:rPr>
        <w:b/>
        <w:bCs/>
        <w:color w:val="959699" w:themeColor="accent2"/>
      </w:rPr>
    </w:pPr>
    <w:r w:rsidRPr="00F74EEC">
      <w:rPr>
        <w:b/>
        <w:bCs/>
        <w:noProof/>
        <w:color w:val="959699" w:themeColor="accent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855FA" wp14:editId="60971CFA">
              <wp:simplePos x="0" y="0"/>
              <wp:positionH relativeFrom="column">
                <wp:posOffset>5981700</wp:posOffset>
              </wp:positionH>
              <wp:positionV relativeFrom="paragraph">
                <wp:posOffset>-196850</wp:posOffset>
              </wp:positionV>
              <wp:extent cx="889000" cy="482600"/>
              <wp:effectExtent l="12700" t="12700" r="12700" b="1270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000" cy="482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62CF7B" id="Rectangle 12" o:spid="_x0000_s1026" style="position:absolute;margin-left:471pt;margin-top:-15.5pt;width:70pt;height:3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" fillcolor="#001949 [3204]" strokecolor="#000c24 [1604]" strokeweight="2pt"/>
          </w:pict>
        </mc:Fallback>
      </mc:AlternateContent>
    </w:r>
    <w:r w:rsidRPr="00F74EEC">
      <w:rPr>
        <w:b/>
        <w:bCs/>
        <w:color w:val="959699" w:themeColor="accent2"/>
      </w:rPr>
      <w:t xml:space="preserve">720 S. Colorado Blvd, Suite 1150-N, Glendale, CO </w:t>
    </w:r>
    <w:proofErr w:type="gramStart"/>
    <w:r w:rsidRPr="00F74EEC">
      <w:rPr>
        <w:b/>
        <w:bCs/>
        <w:color w:val="959699" w:themeColor="accent2"/>
      </w:rPr>
      <w:t>80246  |</w:t>
    </w:r>
    <w:proofErr w:type="gramEnd"/>
    <w:r w:rsidRPr="00F74EEC">
      <w:rPr>
        <w:b/>
        <w:bCs/>
        <w:color w:val="959699" w:themeColor="accent2"/>
      </w:rPr>
      <w:t xml:space="preserve">  (303) 407-3000</w:t>
    </w:r>
  </w:p>
  <w:p w14:paraId="66342867" w14:textId="77777777" w:rsidR="00CD6A50" w:rsidRDefault="00CD6A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79F9" w14:textId="45443A7E" w:rsidR="00CD6A50" w:rsidRPr="00F74EEC" w:rsidRDefault="00CD6A50" w:rsidP="00CD6A50">
    <w:pPr>
      <w:pStyle w:val="Footer"/>
      <w:tabs>
        <w:tab w:val="left" w:pos="2805"/>
      </w:tabs>
      <w:ind w:left="0"/>
      <w:jc w:val="left"/>
      <w:rPr>
        <w:b/>
        <w:bCs/>
        <w:color w:val="959699" w:themeColor="accent2"/>
      </w:rPr>
    </w:pPr>
    <w:r w:rsidRPr="00F74EEC">
      <w:rPr>
        <w:b/>
        <w:bCs/>
        <w:noProof/>
        <w:color w:val="959699" w:themeColor="accent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84C84A" wp14:editId="58B09EE0">
              <wp:simplePos x="0" y="0"/>
              <wp:positionH relativeFrom="column">
                <wp:posOffset>5981700</wp:posOffset>
              </wp:positionH>
              <wp:positionV relativeFrom="paragraph">
                <wp:posOffset>-196850</wp:posOffset>
              </wp:positionV>
              <wp:extent cx="889000" cy="482600"/>
              <wp:effectExtent l="12700" t="12700" r="12700" b="12700"/>
              <wp:wrapNone/>
              <wp:docPr id="11" name="Rectangl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000" cy="482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6B3792" id="Rectangle 11" o:spid="_x0000_s1026" style="position:absolute;margin-left:471pt;margin-top:-15.5pt;width:70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" fillcolor="#001949 [3204]" strokecolor="#000c24 [1604]" strokeweight="2pt"/>
          </w:pict>
        </mc:Fallback>
      </mc:AlternateContent>
    </w:r>
    <w:r w:rsidRPr="00F74EEC">
      <w:rPr>
        <w:b/>
        <w:bCs/>
        <w:color w:val="959699" w:themeColor="accent2"/>
      </w:rPr>
      <w:t xml:space="preserve">720 S. Colorado Blvd, Suite 1150-N, Glendale, CO </w:t>
    </w:r>
    <w:proofErr w:type="gramStart"/>
    <w:r w:rsidRPr="00F74EEC">
      <w:rPr>
        <w:b/>
        <w:bCs/>
        <w:color w:val="959699" w:themeColor="accent2"/>
      </w:rPr>
      <w:t>80246  |</w:t>
    </w:r>
    <w:proofErr w:type="gramEnd"/>
    <w:r w:rsidRPr="00F74EEC">
      <w:rPr>
        <w:b/>
        <w:bCs/>
        <w:color w:val="959699" w:themeColor="accent2"/>
      </w:rPr>
      <w:t xml:space="preserve">  (303) 407-3000</w:t>
    </w:r>
  </w:p>
  <w:p w14:paraId="0992C4C6" w14:textId="77777777" w:rsidR="00752FC4" w:rsidRDefault="00752FC4" w:rsidP="00752FC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9FD2" w14:textId="77777777" w:rsidR="006D294A" w:rsidRDefault="006D294A">
      <w:pPr>
        <w:spacing w:after="0" w:line="240" w:lineRule="auto"/>
      </w:pPr>
      <w:r>
        <w:separator/>
      </w:r>
    </w:p>
    <w:p w14:paraId="47A8FD3A" w14:textId="77777777" w:rsidR="006D294A" w:rsidRDefault="006D294A"/>
  </w:footnote>
  <w:footnote w:type="continuationSeparator" w:id="0">
    <w:p w14:paraId="6D108DA9" w14:textId="77777777" w:rsidR="006D294A" w:rsidRDefault="006D294A">
      <w:pPr>
        <w:spacing w:after="0" w:line="240" w:lineRule="auto"/>
      </w:pPr>
      <w:r>
        <w:continuationSeparator/>
      </w:r>
    </w:p>
    <w:p w14:paraId="2F177C90" w14:textId="77777777" w:rsidR="006D294A" w:rsidRDefault="006D29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3F00" w14:textId="46458905" w:rsidR="001B4EEF" w:rsidRDefault="001B4EEF" w:rsidP="001B4EEF">
    <w:pPr>
      <w:pStyle w:val="Header"/>
    </w:pPr>
  </w:p>
  <w:p w14:paraId="7D88B318" w14:textId="77777777" w:rsidR="001B4EEF" w:rsidRDefault="001B4E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7920" w14:textId="07FFBA4D" w:rsidR="00CD6A50" w:rsidRDefault="00010082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64BFEFB" wp14:editId="4E1A1C31">
          <wp:simplePos x="0" y="0"/>
          <wp:positionH relativeFrom="column">
            <wp:posOffset>3416300</wp:posOffset>
          </wp:positionH>
          <wp:positionV relativeFrom="paragraph">
            <wp:posOffset>-83820</wp:posOffset>
          </wp:positionV>
          <wp:extent cx="2667000" cy="8001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62E7E6" wp14:editId="2951964E">
              <wp:simplePos x="0" y="0"/>
              <wp:positionH relativeFrom="column">
                <wp:posOffset>-1003300</wp:posOffset>
              </wp:positionH>
              <wp:positionV relativeFrom="paragraph">
                <wp:posOffset>30480</wp:posOffset>
              </wp:positionV>
              <wp:extent cx="3975100" cy="558800"/>
              <wp:effectExtent l="12700" t="12700" r="12700" b="1270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75100" cy="5588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ABF7526" w14:textId="1DF3E050" w:rsidR="00CD6A50" w:rsidRDefault="00CD6A50" w:rsidP="00CD6A50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62E7E6" id="Rectangle 1" o:spid="_x0000_s1026" style="position:absolute;margin-left:-79pt;margin-top:2.4pt;width:313pt;height: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" fillcolor="#001949 [3204]" strokecolor="#000c24 [1604]" strokeweight="2pt">
              <v:textbox>
                <w:txbxContent>
                  <w:p w14:paraId="6ABF7526" w14:textId="1DF3E050" w:rsidR="00CD6A50" w:rsidRDefault="00CD6A50" w:rsidP="00CD6A50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  <w:p w14:paraId="191FB865" w14:textId="0CAC09DE" w:rsidR="00CD6A50" w:rsidRDefault="00CD6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E6878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A839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7205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5AE8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9C6BA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42311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5857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3A97E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686F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A2A0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1456232">
    <w:abstractNumId w:val="9"/>
  </w:num>
  <w:num w:numId="2" w16cid:durableId="312636254">
    <w:abstractNumId w:val="7"/>
  </w:num>
  <w:num w:numId="3" w16cid:durableId="1293093504">
    <w:abstractNumId w:val="6"/>
  </w:num>
  <w:num w:numId="4" w16cid:durableId="931158387">
    <w:abstractNumId w:val="5"/>
  </w:num>
  <w:num w:numId="5" w16cid:durableId="872421819">
    <w:abstractNumId w:val="4"/>
  </w:num>
  <w:num w:numId="6" w16cid:durableId="2086802398">
    <w:abstractNumId w:val="8"/>
  </w:num>
  <w:num w:numId="7" w16cid:durableId="866329281">
    <w:abstractNumId w:val="3"/>
  </w:num>
  <w:num w:numId="8" w16cid:durableId="1481268020">
    <w:abstractNumId w:val="2"/>
  </w:num>
  <w:num w:numId="9" w16cid:durableId="1261140564">
    <w:abstractNumId w:val="1"/>
  </w:num>
  <w:num w:numId="10" w16cid:durableId="1269659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50"/>
    <w:rsid w:val="00010082"/>
    <w:rsid w:val="000115CE"/>
    <w:rsid w:val="000828F4"/>
    <w:rsid w:val="00091D6B"/>
    <w:rsid w:val="000947D1"/>
    <w:rsid w:val="000A09AD"/>
    <w:rsid w:val="000F51EC"/>
    <w:rsid w:val="000F7122"/>
    <w:rsid w:val="00192FE5"/>
    <w:rsid w:val="001B4EEF"/>
    <w:rsid w:val="001B689C"/>
    <w:rsid w:val="00200635"/>
    <w:rsid w:val="002357D2"/>
    <w:rsid w:val="00254E0D"/>
    <w:rsid w:val="00275BBF"/>
    <w:rsid w:val="00297473"/>
    <w:rsid w:val="0035207D"/>
    <w:rsid w:val="0038000D"/>
    <w:rsid w:val="00385ACF"/>
    <w:rsid w:val="003A57C7"/>
    <w:rsid w:val="00450350"/>
    <w:rsid w:val="00477474"/>
    <w:rsid w:val="00480B7F"/>
    <w:rsid w:val="0048243B"/>
    <w:rsid w:val="004A1893"/>
    <w:rsid w:val="004C4A44"/>
    <w:rsid w:val="005125BB"/>
    <w:rsid w:val="005264AB"/>
    <w:rsid w:val="00537F9C"/>
    <w:rsid w:val="00572222"/>
    <w:rsid w:val="005A464A"/>
    <w:rsid w:val="005D3DA6"/>
    <w:rsid w:val="005E7596"/>
    <w:rsid w:val="006D1A79"/>
    <w:rsid w:val="006D294A"/>
    <w:rsid w:val="00744EA9"/>
    <w:rsid w:val="00752FC4"/>
    <w:rsid w:val="00757E9C"/>
    <w:rsid w:val="00783BCA"/>
    <w:rsid w:val="007B4C91"/>
    <w:rsid w:val="007D70F7"/>
    <w:rsid w:val="00830C5F"/>
    <w:rsid w:val="00834A33"/>
    <w:rsid w:val="00875E45"/>
    <w:rsid w:val="00896EE1"/>
    <w:rsid w:val="008C1482"/>
    <w:rsid w:val="008D0AA7"/>
    <w:rsid w:val="00912A0A"/>
    <w:rsid w:val="009468D3"/>
    <w:rsid w:val="00A17117"/>
    <w:rsid w:val="00A763AE"/>
    <w:rsid w:val="00A8631D"/>
    <w:rsid w:val="00AF7CDB"/>
    <w:rsid w:val="00B63133"/>
    <w:rsid w:val="00B97FA7"/>
    <w:rsid w:val="00BC0F0A"/>
    <w:rsid w:val="00BE56D6"/>
    <w:rsid w:val="00C11980"/>
    <w:rsid w:val="00C40B3F"/>
    <w:rsid w:val="00CB0809"/>
    <w:rsid w:val="00CD6A50"/>
    <w:rsid w:val="00CF4773"/>
    <w:rsid w:val="00D04123"/>
    <w:rsid w:val="00D06525"/>
    <w:rsid w:val="00D13306"/>
    <w:rsid w:val="00D149F1"/>
    <w:rsid w:val="00D22B92"/>
    <w:rsid w:val="00D36106"/>
    <w:rsid w:val="00DC04C8"/>
    <w:rsid w:val="00DC7840"/>
    <w:rsid w:val="00E37173"/>
    <w:rsid w:val="00E55670"/>
    <w:rsid w:val="00E63860"/>
    <w:rsid w:val="00EB64EC"/>
    <w:rsid w:val="00F41EC1"/>
    <w:rsid w:val="00F71D73"/>
    <w:rsid w:val="00F74EEC"/>
    <w:rsid w:val="00F763B1"/>
    <w:rsid w:val="00FA402E"/>
    <w:rsid w:val="00FB49C2"/>
    <w:rsid w:val="00FD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A309B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15273E" w:themeColor="text2" w:themeShade="BF"/>
        <w:sz w:val="22"/>
        <w:szCs w:val="22"/>
        <w:lang w:val="en-US" w:eastAsia="en-US" w:bidi="ar-SA"/>
      </w:rPr>
    </w:rPrDefault>
    <w:pPrDefault>
      <w:pPr>
        <w:spacing w:after="3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9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670"/>
    <w:rPr>
      <w:color w:val="auto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0F5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A4A4D" w:themeColor="accent2" w:themeShade="8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2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C24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22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123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22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123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22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C2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22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C24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22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222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3133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E0D"/>
    <w:rPr>
      <w:color w:val="auto"/>
    </w:rPr>
  </w:style>
  <w:style w:type="paragraph" w:styleId="Footer">
    <w:name w:val="footer"/>
    <w:basedOn w:val="Normal"/>
    <w:link w:val="FooterChar"/>
    <w:uiPriority w:val="99"/>
    <w:rsid w:val="00BC0F0A"/>
    <w:pPr>
      <w:spacing w:after="0" w:line="240" w:lineRule="auto"/>
      <w:ind w:left="-720" w:right="-720"/>
      <w:jc w:val="center"/>
    </w:pPr>
    <w:rPr>
      <w:rFonts w:asciiTheme="majorHAnsi" w:hAnsiTheme="majorHAnsi"/>
      <w:color w:val="4A4A4D" w:themeColor="accent2" w:themeShade="80"/>
    </w:rPr>
  </w:style>
  <w:style w:type="character" w:customStyle="1" w:styleId="FooterChar">
    <w:name w:val="Footer Char"/>
    <w:basedOn w:val="DefaultParagraphFont"/>
    <w:link w:val="Footer"/>
    <w:uiPriority w:val="99"/>
    <w:rsid w:val="00254E0D"/>
    <w:rPr>
      <w:rFonts w:asciiTheme="majorHAnsi" w:hAnsiTheme="majorHAnsi"/>
      <w:color w:val="4A4A4D" w:themeColor="accent2" w:themeShade="80"/>
    </w:rPr>
  </w:style>
  <w:style w:type="character" w:styleId="PlaceholderText">
    <w:name w:val="Placeholder Text"/>
    <w:basedOn w:val="DefaultParagraphFont"/>
    <w:uiPriority w:val="99"/>
    <w:semiHidden/>
    <w:rsid w:val="00912A0A"/>
    <w:rPr>
      <w:color w:val="39567F" w:themeColor="accent5" w:themeShade="BF"/>
      <w:sz w:val="22"/>
    </w:rPr>
  </w:style>
  <w:style w:type="paragraph" w:customStyle="1" w:styleId="ContactInfo">
    <w:name w:val="Contact Info"/>
    <w:basedOn w:val="Normal"/>
    <w:uiPriority w:val="3"/>
    <w:qFormat/>
    <w:rsid w:val="00CB0809"/>
    <w:pPr>
      <w:spacing w:after="0"/>
      <w:jc w:val="right"/>
    </w:pPr>
    <w:rPr>
      <w:szCs w:val="18"/>
    </w:rPr>
  </w:style>
  <w:style w:type="paragraph" w:styleId="Date">
    <w:name w:val="Date"/>
    <w:basedOn w:val="Normal"/>
    <w:next w:val="Salutation"/>
    <w:link w:val="DateChar"/>
    <w:uiPriority w:val="4"/>
    <w:unhideWhenUsed/>
    <w:qFormat/>
    <w:pPr>
      <w:spacing w:before="720" w:after="960"/>
    </w:pPr>
  </w:style>
  <w:style w:type="character" w:customStyle="1" w:styleId="DateChar">
    <w:name w:val="Date Char"/>
    <w:basedOn w:val="DefaultParagraphFont"/>
    <w:link w:val="Date"/>
    <w:uiPriority w:val="4"/>
    <w:rsid w:val="00752FC4"/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254E0D"/>
    <w:pPr>
      <w:spacing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6"/>
    <w:rsid w:val="00254E0D"/>
    <w:rPr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254E0D"/>
    <w:rPr>
      <w:rFonts w:asciiTheme="majorHAnsi" w:eastAsiaTheme="majorEastAsia" w:hAnsiTheme="majorHAnsi" w:cstheme="majorBidi"/>
      <w:b/>
      <w:bCs/>
      <w:color w:val="4A4A4D" w:themeColor="accent2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E0D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table" w:styleId="TableGrid">
    <w:name w:val="Table Grid"/>
    <w:basedOn w:val="TableNormal"/>
    <w:uiPriority w:val="59"/>
    <w:rsid w:val="0051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222"/>
    <w:rPr>
      <w:rFonts w:ascii="Segoe UI" w:hAnsi="Segoe UI" w:cs="Segoe UI"/>
      <w:kern w:val="16"/>
      <w:sz w:val="22"/>
      <w:szCs w:val="18"/>
      <w14:ligatures w14:val="standardContextual"/>
      <w14:numForm w14:val="oldStyle"/>
      <w14:numSpacing w14:val="proportional"/>
      <w14:cntxtAlts/>
    </w:rPr>
  </w:style>
  <w:style w:type="paragraph" w:styleId="Bibliography">
    <w:name w:val="Bibliography"/>
    <w:basedOn w:val="Normal"/>
    <w:next w:val="Normal"/>
    <w:uiPriority w:val="37"/>
    <w:semiHidden/>
    <w:unhideWhenUsed/>
    <w:rsid w:val="00572222"/>
  </w:style>
  <w:style w:type="paragraph" w:styleId="BlockText">
    <w:name w:val="Block Text"/>
    <w:basedOn w:val="Normal"/>
    <w:uiPriority w:val="99"/>
    <w:semiHidden/>
    <w:unhideWhenUsed/>
    <w:rsid w:val="000F51EC"/>
    <w:pPr>
      <w:pBdr>
        <w:top w:val="single" w:sz="2" w:space="10" w:color="001949" w:themeColor="accent1" w:frame="1"/>
        <w:left w:val="single" w:sz="2" w:space="10" w:color="001949" w:themeColor="accent1" w:frame="1"/>
        <w:bottom w:val="single" w:sz="2" w:space="10" w:color="001949" w:themeColor="accent1" w:frame="1"/>
        <w:right w:val="single" w:sz="2" w:space="10" w:color="001949" w:themeColor="accent1" w:frame="1"/>
      </w:pBdr>
      <w:ind w:left="1152" w:right="1152"/>
    </w:pPr>
    <w:rPr>
      <w:rFonts w:eastAsiaTheme="minorEastAsia"/>
      <w:i/>
      <w:iCs/>
      <w:color w:val="001236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5722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722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7222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722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222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7222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character" w:styleId="BookTitle">
    <w:name w:val="Book Title"/>
    <w:basedOn w:val="DefaultParagraphFont"/>
    <w:uiPriority w:val="33"/>
    <w:semiHidden/>
    <w:qFormat/>
    <w:rsid w:val="00572222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2222"/>
    <w:pPr>
      <w:spacing w:after="200" w:line="240" w:lineRule="auto"/>
    </w:pPr>
    <w:rPr>
      <w:i/>
      <w:iCs/>
      <w:color w:val="1C3553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7C5FF" w:themeFill="accent1" w:themeFillTint="33"/>
    </w:tcPr>
    <w:tblStylePr w:type="firstRow">
      <w:rPr>
        <w:b/>
        <w:bCs/>
      </w:rPr>
      <w:tblPr/>
      <w:tcPr>
        <w:shd w:val="clear" w:color="auto" w:fill="508B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08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23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236" w:themeFill="accent1" w:themeFillShade="BF"/>
      </w:tcPr>
    </w:tblStylePr>
    <w:tblStylePr w:type="band1Vert">
      <w:tblPr/>
      <w:tcPr>
        <w:shd w:val="clear" w:color="auto" w:fill="256FFF" w:themeFill="accent1" w:themeFillTint="7F"/>
      </w:tcPr>
    </w:tblStylePr>
    <w:tblStylePr w:type="band1Horz">
      <w:tblPr/>
      <w:tcPr>
        <w:shd w:val="clear" w:color="auto" w:fill="256F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9EA" w:themeFill="accent2" w:themeFillTint="33"/>
    </w:tcPr>
    <w:tblStylePr w:type="firstRow">
      <w:rPr>
        <w:b/>
        <w:bCs/>
      </w:rPr>
      <w:tblPr/>
      <w:tcPr>
        <w:shd w:val="clear" w:color="auto" w:fill="D4D4D6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D4D6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F6F7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F6F73" w:themeFill="accent2" w:themeFillShade="BF"/>
      </w:tcPr>
    </w:tblStylePr>
    <w:tblStylePr w:type="band1Vert">
      <w:tblPr/>
      <w:tcPr>
        <w:shd w:val="clear" w:color="auto" w:fill="CACACC" w:themeFill="accent2" w:themeFillTint="7F"/>
      </w:tcPr>
    </w:tblStylePr>
    <w:tblStylePr w:type="band1Horz">
      <w:tblPr/>
      <w:tcPr>
        <w:shd w:val="clear" w:color="auto" w:fill="CACACC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9CC" w:themeFill="accent3" w:themeFillTint="33"/>
    </w:tcPr>
    <w:tblStylePr w:type="firstRow">
      <w:rPr>
        <w:b/>
        <w:bCs/>
      </w:rPr>
      <w:tblPr/>
      <w:tcPr>
        <w:shd w:val="clear" w:color="auto" w:fill="FFF39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39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A8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A800" w:themeFill="accent3" w:themeFillShade="BF"/>
      </w:tcPr>
    </w:tblStylePr>
    <w:tblStylePr w:type="band1Vert">
      <w:tblPr/>
      <w:tcPr>
        <w:shd w:val="clear" w:color="auto" w:fill="FFF080" w:themeFill="accent3" w:themeFillTint="7F"/>
      </w:tcPr>
    </w:tblStylePr>
    <w:tblStylePr w:type="band1Horz">
      <w:tblPr/>
      <w:tcPr>
        <w:shd w:val="clear" w:color="auto" w:fill="FFF080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1" w:themeFill="accent4" w:themeFillTint="33"/>
    </w:tcPr>
    <w:tblStylePr w:type="firstRow">
      <w:rPr>
        <w:b/>
        <w:bCs/>
      </w:rPr>
      <w:tblPr/>
      <w:tcPr>
        <w:shd w:val="clear" w:color="auto" w:fill="FFE684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684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87A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87A00" w:themeFill="accent4" w:themeFillShade="BF"/>
      </w:tcPr>
    </w:tblStylePr>
    <w:tblStylePr w:type="band1Vert">
      <w:tblPr/>
      <w:tcPr>
        <w:shd w:val="clear" w:color="auto" w:fill="FFE166" w:themeFill="accent4" w:themeFillTint="7F"/>
      </w:tcPr>
    </w:tblStylePr>
    <w:tblStylePr w:type="band1Horz">
      <w:tblPr/>
      <w:tcPr>
        <w:shd w:val="clear" w:color="auto" w:fill="FFE166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2EE" w:themeFill="accent5" w:themeFillTint="33"/>
    </w:tcPr>
    <w:tblStylePr w:type="firstRow">
      <w:rPr>
        <w:b/>
        <w:bCs/>
      </w:rPr>
      <w:tblPr/>
      <w:tcPr>
        <w:shd w:val="clear" w:color="auto" w:fill="B6C7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C7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9567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9567F" w:themeFill="accent5" w:themeFillShade="BF"/>
      </w:tcPr>
    </w:tblStylePr>
    <w:tblStylePr w:type="band1Vert">
      <w:tblPr/>
      <w:tcPr>
        <w:shd w:val="clear" w:color="auto" w:fill="A4B9D6" w:themeFill="accent5" w:themeFillTint="7F"/>
      </w:tcPr>
    </w:tblStylePr>
    <w:tblStylePr w:type="band1Horz">
      <w:tblPr/>
      <w:tcPr>
        <w:shd w:val="clear" w:color="auto" w:fill="A4B9D6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0C6" w:themeFill="accent6" w:themeFillTint="33"/>
    </w:tcPr>
    <w:tblStylePr w:type="firstRow">
      <w:rPr>
        <w:b/>
        <w:bCs/>
      </w:rPr>
      <w:tblPr/>
      <w:tcPr>
        <w:shd w:val="clear" w:color="auto" w:fill="FFC28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28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84E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84E00" w:themeFill="accent6" w:themeFillShade="BF"/>
      </w:tcPr>
    </w:tblStylePr>
    <w:tblStylePr w:type="band1Vert">
      <w:tblPr/>
      <w:tcPr>
        <w:shd w:val="clear" w:color="auto" w:fill="FFB371" w:themeFill="accent6" w:themeFillTint="7F"/>
      </w:tcPr>
    </w:tblStylePr>
    <w:tblStylePr w:type="band1Horz">
      <w:tblPr/>
      <w:tcPr>
        <w:shd w:val="clear" w:color="auto" w:fill="FFB371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777A" w:themeFill="accent2" w:themeFillShade="CC"/>
      </w:tcPr>
    </w:tblStylePr>
    <w:tblStylePr w:type="lastRow">
      <w:rPr>
        <w:b/>
        <w:bCs/>
        <w:color w:val="7677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4E2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777A" w:themeFill="accent2" w:themeFillShade="CC"/>
      </w:tcPr>
    </w:tblStylePr>
    <w:tblStylePr w:type="lastRow">
      <w:rPr>
        <w:b/>
        <w:bCs/>
        <w:color w:val="7677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B7FF" w:themeFill="accent1" w:themeFillTint="3F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4F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777A" w:themeFill="accent2" w:themeFillShade="CC"/>
      </w:tcPr>
    </w:tblStylePr>
    <w:tblStylePr w:type="lastRow">
      <w:rPr>
        <w:b/>
        <w:bCs/>
        <w:color w:val="7677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4E5" w:themeFill="accent2" w:themeFillTint="3F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CE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38300" w:themeFill="accent4" w:themeFillShade="CC"/>
      </w:tcPr>
    </w:tblStylePr>
    <w:tblStylePr w:type="lastRow">
      <w:rPr>
        <w:b/>
        <w:bCs/>
        <w:color w:val="A383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0" w:themeFill="accent3" w:themeFillTint="3F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1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B400" w:themeFill="accent3" w:themeFillShade="CC"/>
      </w:tcPr>
    </w:tblStylePr>
    <w:tblStylePr w:type="lastRow">
      <w:rPr>
        <w:b/>
        <w:bCs/>
        <w:color w:val="CCB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0B3" w:themeFill="accent4" w:themeFillTint="3F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1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45400" w:themeFill="accent6" w:themeFillShade="CC"/>
      </w:tcPr>
    </w:tblStylePr>
    <w:tblStylePr w:type="lastRow">
      <w:rPr>
        <w:b/>
        <w:bCs/>
        <w:color w:val="B4540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DCEA" w:themeFill="accent5" w:themeFillTint="3F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0E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C87" w:themeFill="accent5" w:themeFillShade="CC"/>
      </w:tcPr>
    </w:tblStylePr>
    <w:tblStylePr w:type="lastRow">
      <w:rPr>
        <w:b/>
        <w:bCs/>
        <w:color w:val="3C5C87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8" w:themeFill="accent6" w:themeFillTint="3F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5969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59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59699" w:themeColor="accent2"/>
        <w:left w:val="single" w:sz="4" w:space="0" w:color="001949" w:themeColor="accent1"/>
        <w:bottom w:val="single" w:sz="4" w:space="0" w:color="001949" w:themeColor="accent1"/>
        <w:right w:val="single" w:sz="4" w:space="0" w:color="0019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2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59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E2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E2B" w:themeColor="accent1" w:themeShade="99"/>
          <w:insideV w:val="nil"/>
        </w:tcBorders>
        <w:shd w:val="clear" w:color="auto" w:fill="000E2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E2B" w:themeFill="accent1" w:themeFillShade="99"/>
      </w:tcPr>
    </w:tblStylePr>
    <w:tblStylePr w:type="band1Vert">
      <w:tblPr/>
      <w:tcPr>
        <w:shd w:val="clear" w:color="auto" w:fill="508BFF" w:themeFill="accent1" w:themeFillTint="66"/>
      </w:tcPr>
    </w:tblStylePr>
    <w:tblStylePr w:type="band1Horz">
      <w:tblPr/>
      <w:tcPr>
        <w:shd w:val="clear" w:color="auto" w:fill="256F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59699" w:themeColor="accent2"/>
        <w:left w:val="single" w:sz="4" w:space="0" w:color="959699" w:themeColor="accent2"/>
        <w:bottom w:val="single" w:sz="4" w:space="0" w:color="959699" w:themeColor="accent2"/>
        <w:right w:val="single" w:sz="4" w:space="0" w:color="95969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59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595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595C" w:themeColor="accent2" w:themeShade="99"/>
          <w:insideV w:val="nil"/>
        </w:tcBorders>
        <w:shd w:val="clear" w:color="auto" w:fill="58595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595C" w:themeFill="accent2" w:themeFillShade="99"/>
      </w:tcPr>
    </w:tblStylePr>
    <w:tblStylePr w:type="band1Vert">
      <w:tblPr/>
      <w:tcPr>
        <w:shd w:val="clear" w:color="auto" w:fill="D4D4D6" w:themeFill="accent2" w:themeFillTint="66"/>
      </w:tcPr>
    </w:tblStylePr>
    <w:tblStylePr w:type="band1Horz">
      <w:tblPr/>
      <w:tcPr>
        <w:shd w:val="clear" w:color="auto" w:fill="CACAC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CA400" w:themeColor="accent4"/>
        <w:left w:val="single" w:sz="4" w:space="0" w:color="FFE100" w:themeColor="accent3"/>
        <w:bottom w:val="single" w:sz="4" w:space="0" w:color="FFE100" w:themeColor="accent3"/>
        <w:right w:val="single" w:sz="4" w:space="0" w:color="FFE1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E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A4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8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8700" w:themeColor="accent3" w:themeShade="99"/>
          <w:insideV w:val="nil"/>
        </w:tcBorders>
        <w:shd w:val="clear" w:color="auto" w:fill="998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8700" w:themeFill="accent3" w:themeFillShade="99"/>
      </w:tcPr>
    </w:tblStylePr>
    <w:tblStylePr w:type="band1Vert">
      <w:tblPr/>
      <w:tcPr>
        <w:shd w:val="clear" w:color="auto" w:fill="FFF399" w:themeFill="accent3" w:themeFillTint="66"/>
      </w:tcPr>
    </w:tblStylePr>
    <w:tblStylePr w:type="band1Horz">
      <w:tblPr/>
      <w:tcPr>
        <w:shd w:val="clear" w:color="auto" w:fill="FFF080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E100" w:themeColor="accent3"/>
        <w:left w:val="single" w:sz="4" w:space="0" w:color="CCA400" w:themeColor="accent4"/>
        <w:bottom w:val="single" w:sz="4" w:space="0" w:color="CCA400" w:themeColor="accent4"/>
        <w:right w:val="single" w:sz="4" w:space="0" w:color="CCA4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1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1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6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6200" w:themeColor="accent4" w:themeShade="99"/>
          <w:insideV w:val="nil"/>
        </w:tcBorders>
        <w:shd w:val="clear" w:color="auto" w:fill="7A6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6200" w:themeFill="accent4" w:themeFillShade="99"/>
      </w:tcPr>
    </w:tblStylePr>
    <w:tblStylePr w:type="band1Vert">
      <w:tblPr/>
      <w:tcPr>
        <w:shd w:val="clear" w:color="auto" w:fill="FFE684" w:themeFill="accent4" w:themeFillTint="66"/>
      </w:tcPr>
    </w:tblStylePr>
    <w:tblStylePr w:type="band1Horz">
      <w:tblPr/>
      <w:tcPr>
        <w:shd w:val="clear" w:color="auto" w:fill="FFE16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16900" w:themeColor="accent6"/>
        <w:left w:val="single" w:sz="4" w:space="0" w:color="4C74AA" w:themeColor="accent5"/>
        <w:bottom w:val="single" w:sz="4" w:space="0" w:color="4C74AA" w:themeColor="accent5"/>
        <w:right w:val="single" w:sz="4" w:space="0" w:color="4C74A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1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6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4565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4565" w:themeColor="accent5" w:themeShade="99"/>
          <w:insideV w:val="nil"/>
        </w:tcBorders>
        <w:shd w:val="clear" w:color="auto" w:fill="2D4565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4565" w:themeFill="accent5" w:themeFillShade="99"/>
      </w:tcPr>
    </w:tblStylePr>
    <w:tblStylePr w:type="band1Vert">
      <w:tblPr/>
      <w:tcPr>
        <w:shd w:val="clear" w:color="auto" w:fill="B6C7DE" w:themeFill="accent5" w:themeFillTint="66"/>
      </w:tcPr>
    </w:tblStylePr>
    <w:tblStylePr w:type="band1Horz">
      <w:tblPr/>
      <w:tcPr>
        <w:shd w:val="clear" w:color="auto" w:fill="A4B9D6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C74AA" w:themeColor="accent5"/>
        <w:left w:val="single" w:sz="4" w:space="0" w:color="E16900" w:themeColor="accent6"/>
        <w:bottom w:val="single" w:sz="4" w:space="0" w:color="E16900" w:themeColor="accent6"/>
        <w:right w:val="single" w:sz="4" w:space="0" w:color="E169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0E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C74A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73F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73F00" w:themeColor="accent6" w:themeShade="99"/>
          <w:insideV w:val="nil"/>
        </w:tcBorders>
        <w:shd w:val="clear" w:color="auto" w:fill="873F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3F00" w:themeFill="accent6" w:themeFillShade="99"/>
      </w:tcPr>
    </w:tblStylePr>
    <w:tblStylePr w:type="band1Vert">
      <w:tblPr/>
      <w:tcPr>
        <w:shd w:val="clear" w:color="auto" w:fill="FFC28D" w:themeFill="accent6" w:themeFillTint="66"/>
      </w:tcPr>
    </w:tblStylePr>
    <w:tblStylePr w:type="band1Horz">
      <w:tblPr/>
      <w:tcPr>
        <w:shd w:val="clear" w:color="auto" w:fill="FFB37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7222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22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222"/>
    <w:rPr>
      <w:b/>
      <w:bCs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DarkList">
    <w:name w:val="Dark List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194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C2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23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23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5969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4A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F6F7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F6F7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6F7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6F73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1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0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A8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A8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A8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A80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CA4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5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87A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87A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7A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7A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C74A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95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567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567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567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567F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169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034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4E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4E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4E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4E00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2222"/>
    <w:rPr>
      <w:rFonts w:ascii="Segoe UI" w:hAnsi="Segoe UI" w:cs="Segoe UI"/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72222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Emphasis">
    <w:name w:val="Emphasis"/>
    <w:basedOn w:val="DefaultParagraphFont"/>
    <w:uiPriority w:val="20"/>
    <w:semiHidden/>
    <w:qFormat/>
    <w:rsid w:val="00572222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EnvelopeAddress">
    <w:name w:val="envelope address"/>
    <w:basedOn w:val="Normal"/>
    <w:uiPriority w:val="99"/>
    <w:semiHidden/>
    <w:unhideWhenUsed/>
    <w:rsid w:val="0057222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sid w:val="000F51EC"/>
    <w:rPr>
      <w:color w:val="4A4A4D" w:themeColor="accent2" w:themeShade="80"/>
      <w:sz w:val="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table" w:styleId="GridTable1Light">
    <w:name w:val="Grid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508BFF" w:themeColor="accent1" w:themeTint="66"/>
        <w:left w:val="single" w:sz="4" w:space="0" w:color="508BFF" w:themeColor="accent1" w:themeTint="66"/>
        <w:bottom w:val="single" w:sz="4" w:space="0" w:color="508BFF" w:themeColor="accent1" w:themeTint="66"/>
        <w:right w:val="single" w:sz="4" w:space="0" w:color="508BFF" w:themeColor="accent1" w:themeTint="66"/>
        <w:insideH w:val="single" w:sz="4" w:space="0" w:color="508BFF" w:themeColor="accent1" w:themeTint="66"/>
        <w:insideV w:val="single" w:sz="4" w:space="0" w:color="508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54F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54F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4D4D6" w:themeColor="accent2" w:themeTint="66"/>
        <w:left w:val="single" w:sz="4" w:space="0" w:color="D4D4D6" w:themeColor="accent2" w:themeTint="66"/>
        <w:bottom w:val="single" w:sz="4" w:space="0" w:color="D4D4D6" w:themeColor="accent2" w:themeTint="66"/>
        <w:right w:val="single" w:sz="4" w:space="0" w:color="D4D4D6" w:themeColor="accent2" w:themeTint="66"/>
        <w:insideH w:val="single" w:sz="4" w:space="0" w:color="D4D4D6" w:themeColor="accent2" w:themeTint="66"/>
        <w:insideV w:val="single" w:sz="4" w:space="0" w:color="D4D4D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FBFC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FBFC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399" w:themeColor="accent3" w:themeTint="66"/>
        <w:left w:val="single" w:sz="4" w:space="0" w:color="FFF399" w:themeColor="accent3" w:themeTint="66"/>
        <w:bottom w:val="single" w:sz="4" w:space="0" w:color="FFF399" w:themeColor="accent3" w:themeTint="66"/>
        <w:right w:val="single" w:sz="4" w:space="0" w:color="FFF399" w:themeColor="accent3" w:themeTint="66"/>
        <w:insideH w:val="single" w:sz="4" w:space="0" w:color="FFF399" w:themeColor="accent3" w:themeTint="66"/>
        <w:insideV w:val="single" w:sz="4" w:space="0" w:color="FFF3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ED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D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684" w:themeColor="accent4" w:themeTint="66"/>
        <w:left w:val="single" w:sz="4" w:space="0" w:color="FFE684" w:themeColor="accent4" w:themeTint="66"/>
        <w:bottom w:val="single" w:sz="4" w:space="0" w:color="FFE684" w:themeColor="accent4" w:themeTint="66"/>
        <w:right w:val="single" w:sz="4" w:space="0" w:color="FFE684" w:themeColor="accent4" w:themeTint="66"/>
        <w:insideH w:val="single" w:sz="4" w:space="0" w:color="FFE684" w:themeColor="accent4" w:themeTint="66"/>
        <w:insideV w:val="single" w:sz="4" w:space="0" w:color="FFE684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A4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A4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6C7DE" w:themeColor="accent5" w:themeTint="66"/>
        <w:left w:val="single" w:sz="4" w:space="0" w:color="B6C7DE" w:themeColor="accent5" w:themeTint="66"/>
        <w:bottom w:val="single" w:sz="4" w:space="0" w:color="B6C7DE" w:themeColor="accent5" w:themeTint="66"/>
        <w:right w:val="single" w:sz="4" w:space="0" w:color="B6C7DE" w:themeColor="accent5" w:themeTint="66"/>
        <w:insideH w:val="single" w:sz="4" w:space="0" w:color="B6C7DE" w:themeColor="accent5" w:themeTint="66"/>
        <w:insideV w:val="single" w:sz="4" w:space="0" w:color="B6C7D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1ABC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1AB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C28D" w:themeColor="accent6" w:themeTint="66"/>
        <w:left w:val="single" w:sz="4" w:space="0" w:color="FFC28D" w:themeColor="accent6" w:themeTint="66"/>
        <w:bottom w:val="single" w:sz="4" w:space="0" w:color="FFC28D" w:themeColor="accent6" w:themeTint="66"/>
        <w:right w:val="single" w:sz="4" w:space="0" w:color="FFC28D" w:themeColor="accent6" w:themeTint="66"/>
        <w:insideH w:val="single" w:sz="4" w:space="0" w:color="FFC28D" w:themeColor="accent6" w:themeTint="66"/>
        <w:insideV w:val="single" w:sz="4" w:space="0" w:color="FFC28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A35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35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0054F7" w:themeColor="accent1" w:themeTint="99"/>
        <w:bottom w:val="single" w:sz="2" w:space="0" w:color="0054F7" w:themeColor="accent1" w:themeTint="99"/>
        <w:insideH w:val="single" w:sz="2" w:space="0" w:color="0054F7" w:themeColor="accent1" w:themeTint="99"/>
        <w:insideV w:val="single" w:sz="2" w:space="0" w:color="0054F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54F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54F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BFBFC1" w:themeColor="accent2" w:themeTint="99"/>
        <w:bottom w:val="single" w:sz="2" w:space="0" w:color="BFBFC1" w:themeColor="accent2" w:themeTint="99"/>
        <w:insideH w:val="single" w:sz="2" w:space="0" w:color="BFBFC1" w:themeColor="accent2" w:themeTint="99"/>
        <w:insideV w:val="single" w:sz="2" w:space="0" w:color="BFBFC1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BFC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BFC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FFED66" w:themeColor="accent3" w:themeTint="99"/>
        <w:bottom w:val="single" w:sz="2" w:space="0" w:color="FFED66" w:themeColor="accent3" w:themeTint="99"/>
        <w:insideH w:val="single" w:sz="2" w:space="0" w:color="FFED66" w:themeColor="accent3" w:themeTint="99"/>
        <w:insideV w:val="single" w:sz="2" w:space="0" w:color="FFED6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D6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D6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FFDA47" w:themeColor="accent4" w:themeTint="99"/>
        <w:bottom w:val="single" w:sz="2" w:space="0" w:color="FFDA47" w:themeColor="accent4" w:themeTint="99"/>
        <w:insideH w:val="single" w:sz="2" w:space="0" w:color="FFDA47" w:themeColor="accent4" w:themeTint="99"/>
        <w:insideV w:val="single" w:sz="2" w:space="0" w:color="FFDA4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A4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A4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91ABCE" w:themeColor="accent5" w:themeTint="99"/>
        <w:bottom w:val="single" w:sz="2" w:space="0" w:color="91ABCE" w:themeColor="accent5" w:themeTint="99"/>
        <w:insideH w:val="single" w:sz="2" w:space="0" w:color="91ABCE" w:themeColor="accent5" w:themeTint="99"/>
        <w:insideV w:val="single" w:sz="2" w:space="0" w:color="91ABC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1ABC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1ABC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FFA354" w:themeColor="accent6" w:themeTint="99"/>
        <w:bottom w:val="single" w:sz="2" w:space="0" w:color="FFA354" w:themeColor="accent6" w:themeTint="99"/>
        <w:insideH w:val="single" w:sz="2" w:space="0" w:color="FFA354" w:themeColor="accent6" w:themeTint="99"/>
        <w:insideV w:val="single" w:sz="2" w:space="0" w:color="FFA35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A35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A35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GridTable3">
    <w:name w:val="Grid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54F7" w:themeColor="accent1" w:themeTint="99"/>
        <w:left w:val="single" w:sz="4" w:space="0" w:color="0054F7" w:themeColor="accent1" w:themeTint="99"/>
        <w:bottom w:val="single" w:sz="4" w:space="0" w:color="0054F7" w:themeColor="accent1" w:themeTint="99"/>
        <w:right w:val="single" w:sz="4" w:space="0" w:color="0054F7" w:themeColor="accent1" w:themeTint="99"/>
        <w:insideH w:val="single" w:sz="4" w:space="0" w:color="0054F7" w:themeColor="accent1" w:themeTint="99"/>
        <w:insideV w:val="single" w:sz="4" w:space="0" w:color="0054F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  <w:tblStylePr w:type="neCell">
      <w:tblPr/>
      <w:tcPr>
        <w:tcBorders>
          <w:bottom w:val="single" w:sz="4" w:space="0" w:color="0054F7" w:themeColor="accent1" w:themeTint="99"/>
        </w:tcBorders>
      </w:tcPr>
    </w:tblStylePr>
    <w:tblStylePr w:type="nwCell">
      <w:tblPr/>
      <w:tcPr>
        <w:tcBorders>
          <w:bottom w:val="single" w:sz="4" w:space="0" w:color="0054F7" w:themeColor="accent1" w:themeTint="99"/>
        </w:tcBorders>
      </w:tcPr>
    </w:tblStylePr>
    <w:tblStylePr w:type="seCell">
      <w:tblPr/>
      <w:tcPr>
        <w:tcBorders>
          <w:top w:val="single" w:sz="4" w:space="0" w:color="0054F7" w:themeColor="accent1" w:themeTint="99"/>
        </w:tcBorders>
      </w:tcPr>
    </w:tblStylePr>
    <w:tblStylePr w:type="swCell">
      <w:tblPr/>
      <w:tcPr>
        <w:tcBorders>
          <w:top w:val="single" w:sz="4" w:space="0" w:color="0054F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C1" w:themeColor="accent2" w:themeTint="99"/>
        <w:left w:val="single" w:sz="4" w:space="0" w:color="BFBFC1" w:themeColor="accent2" w:themeTint="99"/>
        <w:bottom w:val="single" w:sz="4" w:space="0" w:color="BFBFC1" w:themeColor="accent2" w:themeTint="99"/>
        <w:right w:val="single" w:sz="4" w:space="0" w:color="BFBFC1" w:themeColor="accent2" w:themeTint="99"/>
        <w:insideH w:val="single" w:sz="4" w:space="0" w:color="BFBFC1" w:themeColor="accent2" w:themeTint="99"/>
        <w:insideV w:val="single" w:sz="4" w:space="0" w:color="BFBFC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  <w:tblStylePr w:type="neCell">
      <w:tblPr/>
      <w:tcPr>
        <w:tcBorders>
          <w:bottom w:val="single" w:sz="4" w:space="0" w:color="BFBFC1" w:themeColor="accent2" w:themeTint="99"/>
        </w:tcBorders>
      </w:tcPr>
    </w:tblStylePr>
    <w:tblStylePr w:type="nwCell">
      <w:tblPr/>
      <w:tcPr>
        <w:tcBorders>
          <w:bottom w:val="single" w:sz="4" w:space="0" w:color="BFBFC1" w:themeColor="accent2" w:themeTint="99"/>
        </w:tcBorders>
      </w:tcPr>
    </w:tblStylePr>
    <w:tblStylePr w:type="seCell">
      <w:tblPr/>
      <w:tcPr>
        <w:tcBorders>
          <w:top w:val="single" w:sz="4" w:space="0" w:color="BFBFC1" w:themeColor="accent2" w:themeTint="99"/>
        </w:tcBorders>
      </w:tcPr>
    </w:tblStylePr>
    <w:tblStylePr w:type="swCell">
      <w:tblPr/>
      <w:tcPr>
        <w:tcBorders>
          <w:top w:val="single" w:sz="4" w:space="0" w:color="BFBFC1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D66" w:themeColor="accent3" w:themeTint="99"/>
        <w:left w:val="single" w:sz="4" w:space="0" w:color="FFED66" w:themeColor="accent3" w:themeTint="99"/>
        <w:bottom w:val="single" w:sz="4" w:space="0" w:color="FFED66" w:themeColor="accent3" w:themeTint="99"/>
        <w:right w:val="single" w:sz="4" w:space="0" w:color="FFED66" w:themeColor="accent3" w:themeTint="99"/>
        <w:insideH w:val="single" w:sz="4" w:space="0" w:color="FFED66" w:themeColor="accent3" w:themeTint="99"/>
        <w:insideV w:val="single" w:sz="4" w:space="0" w:color="FFED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  <w:tblStylePr w:type="neCell">
      <w:tblPr/>
      <w:tcPr>
        <w:tcBorders>
          <w:bottom w:val="single" w:sz="4" w:space="0" w:color="FFED66" w:themeColor="accent3" w:themeTint="99"/>
        </w:tcBorders>
      </w:tcPr>
    </w:tblStylePr>
    <w:tblStylePr w:type="nwCell">
      <w:tblPr/>
      <w:tcPr>
        <w:tcBorders>
          <w:bottom w:val="single" w:sz="4" w:space="0" w:color="FFED66" w:themeColor="accent3" w:themeTint="99"/>
        </w:tcBorders>
      </w:tcPr>
    </w:tblStylePr>
    <w:tblStylePr w:type="seCell">
      <w:tblPr/>
      <w:tcPr>
        <w:tcBorders>
          <w:top w:val="single" w:sz="4" w:space="0" w:color="FFED66" w:themeColor="accent3" w:themeTint="99"/>
        </w:tcBorders>
      </w:tcPr>
    </w:tblStylePr>
    <w:tblStylePr w:type="swCell">
      <w:tblPr/>
      <w:tcPr>
        <w:tcBorders>
          <w:top w:val="single" w:sz="4" w:space="0" w:color="FFED66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DA47" w:themeColor="accent4" w:themeTint="99"/>
        <w:left w:val="single" w:sz="4" w:space="0" w:color="FFDA47" w:themeColor="accent4" w:themeTint="99"/>
        <w:bottom w:val="single" w:sz="4" w:space="0" w:color="FFDA47" w:themeColor="accent4" w:themeTint="99"/>
        <w:right w:val="single" w:sz="4" w:space="0" w:color="FFDA47" w:themeColor="accent4" w:themeTint="99"/>
        <w:insideH w:val="single" w:sz="4" w:space="0" w:color="FFDA47" w:themeColor="accent4" w:themeTint="99"/>
        <w:insideV w:val="single" w:sz="4" w:space="0" w:color="FFDA4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  <w:tblStylePr w:type="neCell">
      <w:tblPr/>
      <w:tcPr>
        <w:tcBorders>
          <w:bottom w:val="single" w:sz="4" w:space="0" w:color="FFDA47" w:themeColor="accent4" w:themeTint="99"/>
        </w:tcBorders>
      </w:tcPr>
    </w:tblStylePr>
    <w:tblStylePr w:type="nwCell">
      <w:tblPr/>
      <w:tcPr>
        <w:tcBorders>
          <w:bottom w:val="single" w:sz="4" w:space="0" w:color="FFDA47" w:themeColor="accent4" w:themeTint="99"/>
        </w:tcBorders>
      </w:tcPr>
    </w:tblStylePr>
    <w:tblStylePr w:type="seCell">
      <w:tblPr/>
      <w:tcPr>
        <w:tcBorders>
          <w:top w:val="single" w:sz="4" w:space="0" w:color="FFDA47" w:themeColor="accent4" w:themeTint="99"/>
        </w:tcBorders>
      </w:tcPr>
    </w:tblStylePr>
    <w:tblStylePr w:type="swCell">
      <w:tblPr/>
      <w:tcPr>
        <w:tcBorders>
          <w:top w:val="single" w:sz="4" w:space="0" w:color="FFDA4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1ABCE" w:themeColor="accent5" w:themeTint="99"/>
        <w:left w:val="single" w:sz="4" w:space="0" w:color="91ABCE" w:themeColor="accent5" w:themeTint="99"/>
        <w:bottom w:val="single" w:sz="4" w:space="0" w:color="91ABCE" w:themeColor="accent5" w:themeTint="99"/>
        <w:right w:val="single" w:sz="4" w:space="0" w:color="91ABCE" w:themeColor="accent5" w:themeTint="99"/>
        <w:insideH w:val="single" w:sz="4" w:space="0" w:color="91ABCE" w:themeColor="accent5" w:themeTint="99"/>
        <w:insideV w:val="single" w:sz="4" w:space="0" w:color="91ABC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  <w:tblStylePr w:type="neCell">
      <w:tblPr/>
      <w:tcPr>
        <w:tcBorders>
          <w:bottom w:val="single" w:sz="4" w:space="0" w:color="91ABCE" w:themeColor="accent5" w:themeTint="99"/>
        </w:tcBorders>
      </w:tcPr>
    </w:tblStylePr>
    <w:tblStylePr w:type="nwCell">
      <w:tblPr/>
      <w:tcPr>
        <w:tcBorders>
          <w:bottom w:val="single" w:sz="4" w:space="0" w:color="91ABCE" w:themeColor="accent5" w:themeTint="99"/>
        </w:tcBorders>
      </w:tcPr>
    </w:tblStylePr>
    <w:tblStylePr w:type="seCell">
      <w:tblPr/>
      <w:tcPr>
        <w:tcBorders>
          <w:top w:val="single" w:sz="4" w:space="0" w:color="91ABCE" w:themeColor="accent5" w:themeTint="99"/>
        </w:tcBorders>
      </w:tcPr>
    </w:tblStylePr>
    <w:tblStylePr w:type="swCell">
      <w:tblPr/>
      <w:tcPr>
        <w:tcBorders>
          <w:top w:val="single" w:sz="4" w:space="0" w:color="91ABCE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A354" w:themeColor="accent6" w:themeTint="99"/>
        <w:left w:val="single" w:sz="4" w:space="0" w:color="FFA354" w:themeColor="accent6" w:themeTint="99"/>
        <w:bottom w:val="single" w:sz="4" w:space="0" w:color="FFA354" w:themeColor="accent6" w:themeTint="99"/>
        <w:right w:val="single" w:sz="4" w:space="0" w:color="FFA354" w:themeColor="accent6" w:themeTint="99"/>
        <w:insideH w:val="single" w:sz="4" w:space="0" w:color="FFA354" w:themeColor="accent6" w:themeTint="99"/>
        <w:insideV w:val="single" w:sz="4" w:space="0" w:color="FFA35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  <w:tblStylePr w:type="neCell">
      <w:tblPr/>
      <w:tcPr>
        <w:tcBorders>
          <w:bottom w:val="single" w:sz="4" w:space="0" w:color="FFA354" w:themeColor="accent6" w:themeTint="99"/>
        </w:tcBorders>
      </w:tcPr>
    </w:tblStylePr>
    <w:tblStylePr w:type="nwCell">
      <w:tblPr/>
      <w:tcPr>
        <w:tcBorders>
          <w:bottom w:val="single" w:sz="4" w:space="0" w:color="FFA354" w:themeColor="accent6" w:themeTint="99"/>
        </w:tcBorders>
      </w:tcPr>
    </w:tblStylePr>
    <w:tblStylePr w:type="seCell">
      <w:tblPr/>
      <w:tcPr>
        <w:tcBorders>
          <w:top w:val="single" w:sz="4" w:space="0" w:color="FFA354" w:themeColor="accent6" w:themeTint="99"/>
        </w:tcBorders>
      </w:tcPr>
    </w:tblStylePr>
    <w:tblStylePr w:type="swCell">
      <w:tblPr/>
      <w:tcPr>
        <w:tcBorders>
          <w:top w:val="single" w:sz="4" w:space="0" w:color="FFA35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54F7" w:themeColor="accent1" w:themeTint="99"/>
        <w:left w:val="single" w:sz="4" w:space="0" w:color="0054F7" w:themeColor="accent1" w:themeTint="99"/>
        <w:bottom w:val="single" w:sz="4" w:space="0" w:color="0054F7" w:themeColor="accent1" w:themeTint="99"/>
        <w:right w:val="single" w:sz="4" w:space="0" w:color="0054F7" w:themeColor="accent1" w:themeTint="99"/>
        <w:insideH w:val="single" w:sz="4" w:space="0" w:color="0054F7" w:themeColor="accent1" w:themeTint="99"/>
        <w:insideV w:val="single" w:sz="4" w:space="0" w:color="0054F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1949" w:themeColor="accent1"/>
          <w:left w:val="single" w:sz="4" w:space="0" w:color="001949" w:themeColor="accent1"/>
          <w:bottom w:val="single" w:sz="4" w:space="0" w:color="001949" w:themeColor="accent1"/>
          <w:right w:val="single" w:sz="4" w:space="0" w:color="001949" w:themeColor="accent1"/>
          <w:insideH w:val="nil"/>
          <w:insideV w:val="nil"/>
        </w:tcBorders>
        <w:shd w:val="clear" w:color="auto" w:fill="001949" w:themeFill="accent1"/>
      </w:tcPr>
    </w:tblStylePr>
    <w:tblStylePr w:type="lastRow">
      <w:rPr>
        <w:b/>
        <w:bCs/>
      </w:rPr>
      <w:tblPr/>
      <w:tcPr>
        <w:tcBorders>
          <w:top w:val="double" w:sz="4" w:space="0" w:color="001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C1" w:themeColor="accent2" w:themeTint="99"/>
        <w:left w:val="single" w:sz="4" w:space="0" w:color="BFBFC1" w:themeColor="accent2" w:themeTint="99"/>
        <w:bottom w:val="single" w:sz="4" w:space="0" w:color="BFBFC1" w:themeColor="accent2" w:themeTint="99"/>
        <w:right w:val="single" w:sz="4" w:space="0" w:color="BFBFC1" w:themeColor="accent2" w:themeTint="99"/>
        <w:insideH w:val="single" w:sz="4" w:space="0" w:color="BFBFC1" w:themeColor="accent2" w:themeTint="99"/>
        <w:insideV w:val="single" w:sz="4" w:space="0" w:color="BFBFC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59699" w:themeColor="accent2"/>
          <w:left w:val="single" w:sz="4" w:space="0" w:color="959699" w:themeColor="accent2"/>
          <w:bottom w:val="single" w:sz="4" w:space="0" w:color="959699" w:themeColor="accent2"/>
          <w:right w:val="single" w:sz="4" w:space="0" w:color="959699" w:themeColor="accent2"/>
          <w:insideH w:val="nil"/>
          <w:insideV w:val="nil"/>
        </w:tcBorders>
        <w:shd w:val="clear" w:color="auto" w:fill="959699" w:themeFill="accent2"/>
      </w:tcPr>
    </w:tblStylePr>
    <w:tblStylePr w:type="lastRow">
      <w:rPr>
        <w:b/>
        <w:bCs/>
      </w:rPr>
      <w:tblPr/>
      <w:tcPr>
        <w:tcBorders>
          <w:top w:val="double" w:sz="4" w:space="0" w:color="95969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D66" w:themeColor="accent3" w:themeTint="99"/>
        <w:left w:val="single" w:sz="4" w:space="0" w:color="FFED66" w:themeColor="accent3" w:themeTint="99"/>
        <w:bottom w:val="single" w:sz="4" w:space="0" w:color="FFED66" w:themeColor="accent3" w:themeTint="99"/>
        <w:right w:val="single" w:sz="4" w:space="0" w:color="FFED66" w:themeColor="accent3" w:themeTint="99"/>
        <w:insideH w:val="single" w:sz="4" w:space="0" w:color="FFED66" w:themeColor="accent3" w:themeTint="99"/>
        <w:insideV w:val="single" w:sz="4" w:space="0" w:color="FFED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100" w:themeColor="accent3"/>
          <w:left w:val="single" w:sz="4" w:space="0" w:color="FFE100" w:themeColor="accent3"/>
          <w:bottom w:val="single" w:sz="4" w:space="0" w:color="FFE100" w:themeColor="accent3"/>
          <w:right w:val="single" w:sz="4" w:space="0" w:color="FFE100" w:themeColor="accent3"/>
          <w:insideH w:val="nil"/>
          <w:insideV w:val="nil"/>
        </w:tcBorders>
        <w:shd w:val="clear" w:color="auto" w:fill="FFE100" w:themeFill="accent3"/>
      </w:tcPr>
    </w:tblStylePr>
    <w:tblStylePr w:type="lastRow">
      <w:rPr>
        <w:b/>
        <w:bCs/>
      </w:rPr>
      <w:tblPr/>
      <w:tcPr>
        <w:tcBorders>
          <w:top w:val="double" w:sz="4" w:space="0" w:color="FFE1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DA47" w:themeColor="accent4" w:themeTint="99"/>
        <w:left w:val="single" w:sz="4" w:space="0" w:color="FFDA47" w:themeColor="accent4" w:themeTint="99"/>
        <w:bottom w:val="single" w:sz="4" w:space="0" w:color="FFDA47" w:themeColor="accent4" w:themeTint="99"/>
        <w:right w:val="single" w:sz="4" w:space="0" w:color="FFDA47" w:themeColor="accent4" w:themeTint="99"/>
        <w:insideH w:val="single" w:sz="4" w:space="0" w:color="FFDA47" w:themeColor="accent4" w:themeTint="99"/>
        <w:insideV w:val="single" w:sz="4" w:space="0" w:color="FFDA4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CA400" w:themeColor="accent4"/>
          <w:left w:val="single" w:sz="4" w:space="0" w:color="CCA400" w:themeColor="accent4"/>
          <w:bottom w:val="single" w:sz="4" w:space="0" w:color="CCA400" w:themeColor="accent4"/>
          <w:right w:val="single" w:sz="4" w:space="0" w:color="CCA400" w:themeColor="accent4"/>
          <w:insideH w:val="nil"/>
          <w:insideV w:val="nil"/>
        </w:tcBorders>
        <w:shd w:val="clear" w:color="auto" w:fill="CCA400" w:themeFill="accent4"/>
      </w:tcPr>
    </w:tblStylePr>
    <w:tblStylePr w:type="lastRow">
      <w:rPr>
        <w:b/>
        <w:bCs/>
      </w:rPr>
      <w:tblPr/>
      <w:tcPr>
        <w:tcBorders>
          <w:top w:val="double" w:sz="4" w:space="0" w:color="CCA4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1ABCE" w:themeColor="accent5" w:themeTint="99"/>
        <w:left w:val="single" w:sz="4" w:space="0" w:color="91ABCE" w:themeColor="accent5" w:themeTint="99"/>
        <w:bottom w:val="single" w:sz="4" w:space="0" w:color="91ABCE" w:themeColor="accent5" w:themeTint="99"/>
        <w:right w:val="single" w:sz="4" w:space="0" w:color="91ABCE" w:themeColor="accent5" w:themeTint="99"/>
        <w:insideH w:val="single" w:sz="4" w:space="0" w:color="91ABCE" w:themeColor="accent5" w:themeTint="99"/>
        <w:insideV w:val="single" w:sz="4" w:space="0" w:color="91ABC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74AA" w:themeColor="accent5"/>
          <w:left w:val="single" w:sz="4" w:space="0" w:color="4C74AA" w:themeColor="accent5"/>
          <w:bottom w:val="single" w:sz="4" w:space="0" w:color="4C74AA" w:themeColor="accent5"/>
          <w:right w:val="single" w:sz="4" w:space="0" w:color="4C74AA" w:themeColor="accent5"/>
          <w:insideH w:val="nil"/>
          <w:insideV w:val="nil"/>
        </w:tcBorders>
        <w:shd w:val="clear" w:color="auto" w:fill="4C74AA" w:themeFill="accent5"/>
      </w:tcPr>
    </w:tblStylePr>
    <w:tblStylePr w:type="lastRow">
      <w:rPr>
        <w:b/>
        <w:bCs/>
      </w:rPr>
      <w:tblPr/>
      <w:tcPr>
        <w:tcBorders>
          <w:top w:val="double" w:sz="4" w:space="0" w:color="4C74A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A354" w:themeColor="accent6" w:themeTint="99"/>
        <w:left w:val="single" w:sz="4" w:space="0" w:color="FFA354" w:themeColor="accent6" w:themeTint="99"/>
        <w:bottom w:val="single" w:sz="4" w:space="0" w:color="FFA354" w:themeColor="accent6" w:themeTint="99"/>
        <w:right w:val="single" w:sz="4" w:space="0" w:color="FFA354" w:themeColor="accent6" w:themeTint="99"/>
        <w:insideH w:val="single" w:sz="4" w:space="0" w:color="FFA354" w:themeColor="accent6" w:themeTint="99"/>
        <w:insideV w:val="single" w:sz="4" w:space="0" w:color="FFA35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6900" w:themeColor="accent6"/>
          <w:left w:val="single" w:sz="4" w:space="0" w:color="E16900" w:themeColor="accent6"/>
          <w:bottom w:val="single" w:sz="4" w:space="0" w:color="E16900" w:themeColor="accent6"/>
          <w:right w:val="single" w:sz="4" w:space="0" w:color="E16900" w:themeColor="accent6"/>
          <w:insideH w:val="nil"/>
          <w:insideV w:val="nil"/>
        </w:tcBorders>
        <w:shd w:val="clear" w:color="auto" w:fill="E16900" w:themeFill="accent6"/>
      </w:tcPr>
    </w:tblStylePr>
    <w:tblStylePr w:type="lastRow">
      <w:rPr>
        <w:b/>
        <w:bCs/>
      </w:rPr>
      <w:tblPr/>
      <w:tcPr>
        <w:tcBorders>
          <w:top w:val="double" w:sz="4" w:space="0" w:color="E169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7C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194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194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19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1949" w:themeFill="accent1"/>
      </w:tcPr>
    </w:tblStylePr>
    <w:tblStylePr w:type="band1Vert">
      <w:tblPr/>
      <w:tcPr>
        <w:shd w:val="clear" w:color="auto" w:fill="508BFF" w:themeFill="accent1" w:themeFillTint="66"/>
      </w:tcPr>
    </w:tblStylePr>
    <w:tblStylePr w:type="band1Horz">
      <w:tblPr/>
      <w:tcPr>
        <w:shd w:val="clear" w:color="auto" w:fill="508BFF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9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9699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9699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5969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59699" w:themeFill="accent2"/>
      </w:tcPr>
    </w:tblStylePr>
    <w:tblStylePr w:type="band1Vert">
      <w:tblPr/>
      <w:tcPr>
        <w:shd w:val="clear" w:color="auto" w:fill="D4D4D6" w:themeFill="accent2" w:themeFillTint="66"/>
      </w:tcPr>
    </w:tblStylePr>
    <w:tblStylePr w:type="band1Horz">
      <w:tblPr/>
      <w:tcPr>
        <w:shd w:val="clear" w:color="auto" w:fill="D4D4D6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C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1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1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1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100" w:themeFill="accent3"/>
      </w:tcPr>
    </w:tblStylePr>
    <w:tblStylePr w:type="band1Vert">
      <w:tblPr/>
      <w:tcPr>
        <w:shd w:val="clear" w:color="auto" w:fill="FFF399" w:themeFill="accent3" w:themeFillTint="66"/>
      </w:tcPr>
    </w:tblStylePr>
    <w:tblStylePr w:type="band1Horz">
      <w:tblPr/>
      <w:tcPr>
        <w:shd w:val="clear" w:color="auto" w:fill="FFF399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A4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A4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A4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A400" w:themeFill="accent4"/>
      </w:tcPr>
    </w:tblStylePr>
    <w:tblStylePr w:type="band1Vert">
      <w:tblPr/>
      <w:tcPr>
        <w:shd w:val="clear" w:color="auto" w:fill="FFE684" w:themeFill="accent4" w:themeFillTint="66"/>
      </w:tcPr>
    </w:tblStylePr>
    <w:tblStylePr w:type="band1Horz">
      <w:tblPr/>
      <w:tcPr>
        <w:shd w:val="clear" w:color="auto" w:fill="FFE684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2E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74A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74A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C74A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C74AA" w:themeFill="accent5"/>
      </w:tcPr>
    </w:tblStylePr>
    <w:tblStylePr w:type="band1Vert">
      <w:tblPr/>
      <w:tcPr>
        <w:shd w:val="clear" w:color="auto" w:fill="B6C7DE" w:themeFill="accent5" w:themeFillTint="66"/>
      </w:tcPr>
    </w:tblStylePr>
    <w:tblStylePr w:type="band1Horz">
      <w:tblPr/>
      <w:tcPr>
        <w:shd w:val="clear" w:color="auto" w:fill="B6C7D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0C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69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69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169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16900" w:themeFill="accent6"/>
      </w:tcPr>
    </w:tblStylePr>
    <w:tblStylePr w:type="band1Vert">
      <w:tblPr/>
      <w:tcPr>
        <w:shd w:val="clear" w:color="auto" w:fill="FFC28D" w:themeFill="accent6" w:themeFillTint="66"/>
      </w:tcPr>
    </w:tblStylePr>
    <w:tblStylePr w:type="band1Horz">
      <w:tblPr/>
      <w:tcPr>
        <w:shd w:val="clear" w:color="auto" w:fill="FFC28D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72222"/>
    <w:pPr>
      <w:spacing w:after="0" w:line="240" w:lineRule="auto"/>
    </w:pPr>
    <w:rPr>
      <w:color w:val="001236" w:themeColor="accent1" w:themeShade="BF"/>
    </w:rPr>
    <w:tblPr>
      <w:tblStyleRowBandSize w:val="1"/>
      <w:tblStyleColBandSize w:val="1"/>
      <w:tblBorders>
        <w:top w:val="single" w:sz="4" w:space="0" w:color="0054F7" w:themeColor="accent1" w:themeTint="99"/>
        <w:left w:val="single" w:sz="4" w:space="0" w:color="0054F7" w:themeColor="accent1" w:themeTint="99"/>
        <w:bottom w:val="single" w:sz="4" w:space="0" w:color="0054F7" w:themeColor="accent1" w:themeTint="99"/>
        <w:right w:val="single" w:sz="4" w:space="0" w:color="0054F7" w:themeColor="accent1" w:themeTint="99"/>
        <w:insideH w:val="single" w:sz="4" w:space="0" w:color="0054F7" w:themeColor="accent1" w:themeTint="99"/>
        <w:insideV w:val="single" w:sz="4" w:space="0" w:color="0054F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54F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54F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72222"/>
    <w:pPr>
      <w:spacing w:after="0" w:line="240" w:lineRule="auto"/>
    </w:pPr>
    <w:rPr>
      <w:color w:val="6F6F73" w:themeColor="accent2" w:themeShade="BF"/>
    </w:rPr>
    <w:tblPr>
      <w:tblStyleRowBandSize w:val="1"/>
      <w:tblStyleColBandSize w:val="1"/>
      <w:tblBorders>
        <w:top w:val="single" w:sz="4" w:space="0" w:color="BFBFC1" w:themeColor="accent2" w:themeTint="99"/>
        <w:left w:val="single" w:sz="4" w:space="0" w:color="BFBFC1" w:themeColor="accent2" w:themeTint="99"/>
        <w:bottom w:val="single" w:sz="4" w:space="0" w:color="BFBFC1" w:themeColor="accent2" w:themeTint="99"/>
        <w:right w:val="single" w:sz="4" w:space="0" w:color="BFBFC1" w:themeColor="accent2" w:themeTint="99"/>
        <w:insideH w:val="single" w:sz="4" w:space="0" w:color="BFBFC1" w:themeColor="accent2" w:themeTint="99"/>
        <w:insideV w:val="single" w:sz="4" w:space="0" w:color="BFBFC1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FBFC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BFC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72222"/>
    <w:pPr>
      <w:spacing w:after="0" w:line="240" w:lineRule="auto"/>
    </w:pPr>
    <w:rPr>
      <w:color w:val="BFA800" w:themeColor="accent3" w:themeShade="BF"/>
    </w:rPr>
    <w:tblPr>
      <w:tblStyleRowBandSize w:val="1"/>
      <w:tblStyleColBandSize w:val="1"/>
      <w:tblBorders>
        <w:top w:val="single" w:sz="4" w:space="0" w:color="FFED66" w:themeColor="accent3" w:themeTint="99"/>
        <w:left w:val="single" w:sz="4" w:space="0" w:color="FFED66" w:themeColor="accent3" w:themeTint="99"/>
        <w:bottom w:val="single" w:sz="4" w:space="0" w:color="FFED66" w:themeColor="accent3" w:themeTint="99"/>
        <w:right w:val="single" w:sz="4" w:space="0" w:color="FFED66" w:themeColor="accent3" w:themeTint="99"/>
        <w:insideH w:val="single" w:sz="4" w:space="0" w:color="FFED66" w:themeColor="accent3" w:themeTint="99"/>
        <w:insideV w:val="single" w:sz="4" w:space="0" w:color="FFED6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ED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D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72222"/>
    <w:pPr>
      <w:spacing w:after="0" w:line="240" w:lineRule="auto"/>
    </w:pPr>
    <w:rPr>
      <w:color w:val="987A00" w:themeColor="accent4" w:themeShade="BF"/>
    </w:rPr>
    <w:tblPr>
      <w:tblStyleRowBandSize w:val="1"/>
      <w:tblStyleColBandSize w:val="1"/>
      <w:tblBorders>
        <w:top w:val="single" w:sz="4" w:space="0" w:color="FFDA47" w:themeColor="accent4" w:themeTint="99"/>
        <w:left w:val="single" w:sz="4" w:space="0" w:color="FFDA47" w:themeColor="accent4" w:themeTint="99"/>
        <w:bottom w:val="single" w:sz="4" w:space="0" w:color="FFDA47" w:themeColor="accent4" w:themeTint="99"/>
        <w:right w:val="single" w:sz="4" w:space="0" w:color="FFDA47" w:themeColor="accent4" w:themeTint="99"/>
        <w:insideH w:val="single" w:sz="4" w:space="0" w:color="FFDA47" w:themeColor="accent4" w:themeTint="99"/>
        <w:insideV w:val="single" w:sz="4" w:space="0" w:color="FFDA4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A4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A4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72222"/>
    <w:pPr>
      <w:spacing w:after="0" w:line="240" w:lineRule="auto"/>
    </w:pPr>
    <w:rPr>
      <w:color w:val="39567F" w:themeColor="accent5" w:themeShade="BF"/>
    </w:rPr>
    <w:tblPr>
      <w:tblStyleRowBandSize w:val="1"/>
      <w:tblStyleColBandSize w:val="1"/>
      <w:tblBorders>
        <w:top w:val="single" w:sz="4" w:space="0" w:color="91ABCE" w:themeColor="accent5" w:themeTint="99"/>
        <w:left w:val="single" w:sz="4" w:space="0" w:color="91ABCE" w:themeColor="accent5" w:themeTint="99"/>
        <w:bottom w:val="single" w:sz="4" w:space="0" w:color="91ABCE" w:themeColor="accent5" w:themeTint="99"/>
        <w:right w:val="single" w:sz="4" w:space="0" w:color="91ABCE" w:themeColor="accent5" w:themeTint="99"/>
        <w:insideH w:val="single" w:sz="4" w:space="0" w:color="91ABCE" w:themeColor="accent5" w:themeTint="99"/>
        <w:insideV w:val="single" w:sz="4" w:space="0" w:color="91ABC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1ABC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AB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72222"/>
    <w:pPr>
      <w:spacing w:after="0" w:line="240" w:lineRule="auto"/>
    </w:pPr>
    <w:rPr>
      <w:color w:val="A84E00" w:themeColor="accent6" w:themeShade="BF"/>
    </w:rPr>
    <w:tblPr>
      <w:tblStyleRowBandSize w:val="1"/>
      <w:tblStyleColBandSize w:val="1"/>
      <w:tblBorders>
        <w:top w:val="single" w:sz="4" w:space="0" w:color="FFA354" w:themeColor="accent6" w:themeTint="99"/>
        <w:left w:val="single" w:sz="4" w:space="0" w:color="FFA354" w:themeColor="accent6" w:themeTint="99"/>
        <w:bottom w:val="single" w:sz="4" w:space="0" w:color="FFA354" w:themeColor="accent6" w:themeTint="99"/>
        <w:right w:val="single" w:sz="4" w:space="0" w:color="FFA354" w:themeColor="accent6" w:themeTint="99"/>
        <w:insideH w:val="single" w:sz="4" w:space="0" w:color="FFA354" w:themeColor="accent6" w:themeTint="99"/>
        <w:insideV w:val="single" w:sz="4" w:space="0" w:color="FFA35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A35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A35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72222"/>
    <w:pPr>
      <w:spacing w:after="0" w:line="240" w:lineRule="auto"/>
    </w:pPr>
    <w:rPr>
      <w:color w:val="001236" w:themeColor="accent1" w:themeShade="BF"/>
    </w:rPr>
    <w:tblPr>
      <w:tblStyleRowBandSize w:val="1"/>
      <w:tblStyleColBandSize w:val="1"/>
      <w:tblBorders>
        <w:top w:val="single" w:sz="4" w:space="0" w:color="0054F7" w:themeColor="accent1" w:themeTint="99"/>
        <w:left w:val="single" w:sz="4" w:space="0" w:color="0054F7" w:themeColor="accent1" w:themeTint="99"/>
        <w:bottom w:val="single" w:sz="4" w:space="0" w:color="0054F7" w:themeColor="accent1" w:themeTint="99"/>
        <w:right w:val="single" w:sz="4" w:space="0" w:color="0054F7" w:themeColor="accent1" w:themeTint="99"/>
        <w:insideH w:val="single" w:sz="4" w:space="0" w:color="0054F7" w:themeColor="accent1" w:themeTint="99"/>
        <w:insideV w:val="single" w:sz="4" w:space="0" w:color="0054F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  <w:tblStylePr w:type="neCell">
      <w:tblPr/>
      <w:tcPr>
        <w:tcBorders>
          <w:bottom w:val="single" w:sz="4" w:space="0" w:color="0054F7" w:themeColor="accent1" w:themeTint="99"/>
        </w:tcBorders>
      </w:tcPr>
    </w:tblStylePr>
    <w:tblStylePr w:type="nwCell">
      <w:tblPr/>
      <w:tcPr>
        <w:tcBorders>
          <w:bottom w:val="single" w:sz="4" w:space="0" w:color="0054F7" w:themeColor="accent1" w:themeTint="99"/>
        </w:tcBorders>
      </w:tcPr>
    </w:tblStylePr>
    <w:tblStylePr w:type="seCell">
      <w:tblPr/>
      <w:tcPr>
        <w:tcBorders>
          <w:top w:val="single" w:sz="4" w:space="0" w:color="0054F7" w:themeColor="accent1" w:themeTint="99"/>
        </w:tcBorders>
      </w:tcPr>
    </w:tblStylePr>
    <w:tblStylePr w:type="swCell">
      <w:tblPr/>
      <w:tcPr>
        <w:tcBorders>
          <w:top w:val="single" w:sz="4" w:space="0" w:color="0054F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72222"/>
    <w:pPr>
      <w:spacing w:after="0" w:line="240" w:lineRule="auto"/>
    </w:pPr>
    <w:rPr>
      <w:color w:val="6F6F73" w:themeColor="accent2" w:themeShade="BF"/>
    </w:rPr>
    <w:tblPr>
      <w:tblStyleRowBandSize w:val="1"/>
      <w:tblStyleColBandSize w:val="1"/>
      <w:tblBorders>
        <w:top w:val="single" w:sz="4" w:space="0" w:color="BFBFC1" w:themeColor="accent2" w:themeTint="99"/>
        <w:left w:val="single" w:sz="4" w:space="0" w:color="BFBFC1" w:themeColor="accent2" w:themeTint="99"/>
        <w:bottom w:val="single" w:sz="4" w:space="0" w:color="BFBFC1" w:themeColor="accent2" w:themeTint="99"/>
        <w:right w:val="single" w:sz="4" w:space="0" w:color="BFBFC1" w:themeColor="accent2" w:themeTint="99"/>
        <w:insideH w:val="single" w:sz="4" w:space="0" w:color="BFBFC1" w:themeColor="accent2" w:themeTint="99"/>
        <w:insideV w:val="single" w:sz="4" w:space="0" w:color="BFBFC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  <w:tblStylePr w:type="neCell">
      <w:tblPr/>
      <w:tcPr>
        <w:tcBorders>
          <w:bottom w:val="single" w:sz="4" w:space="0" w:color="BFBFC1" w:themeColor="accent2" w:themeTint="99"/>
        </w:tcBorders>
      </w:tcPr>
    </w:tblStylePr>
    <w:tblStylePr w:type="nwCell">
      <w:tblPr/>
      <w:tcPr>
        <w:tcBorders>
          <w:bottom w:val="single" w:sz="4" w:space="0" w:color="BFBFC1" w:themeColor="accent2" w:themeTint="99"/>
        </w:tcBorders>
      </w:tcPr>
    </w:tblStylePr>
    <w:tblStylePr w:type="seCell">
      <w:tblPr/>
      <w:tcPr>
        <w:tcBorders>
          <w:top w:val="single" w:sz="4" w:space="0" w:color="BFBFC1" w:themeColor="accent2" w:themeTint="99"/>
        </w:tcBorders>
      </w:tcPr>
    </w:tblStylePr>
    <w:tblStylePr w:type="swCell">
      <w:tblPr/>
      <w:tcPr>
        <w:tcBorders>
          <w:top w:val="single" w:sz="4" w:space="0" w:color="BFBFC1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72222"/>
    <w:pPr>
      <w:spacing w:after="0" w:line="240" w:lineRule="auto"/>
    </w:pPr>
    <w:rPr>
      <w:color w:val="BFA800" w:themeColor="accent3" w:themeShade="BF"/>
    </w:rPr>
    <w:tblPr>
      <w:tblStyleRowBandSize w:val="1"/>
      <w:tblStyleColBandSize w:val="1"/>
      <w:tblBorders>
        <w:top w:val="single" w:sz="4" w:space="0" w:color="FFED66" w:themeColor="accent3" w:themeTint="99"/>
        <w:left w:val="single" w:sz="4" w:space="0" w:color="FFED66" w:themeColor="accent3" w:themeTint="99"/>
        <w:bottom w:val="single" w:sz="4" w:space="0" w:color="FFED66" w:themeColor="accent3" w:themeTint="99"/>
        <w:right w:val="single" w:sz="4" w:space="0" w:color="FFED66" w:themeColor="accent3" w:themeTint="99"/>
        <w:insideH w:val="single" w:sz="4" w:space="0" w:color="FFED66" w:themeColor="accent3" w:themeTint="99"/>
        <w:insideV w:val="single" w:sz="4" w:space="0" w:color="FFED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  <w:tblStylePr w:type="neCell">
      <w:tblPr/>
      <w:tcPr>
        <w:tcBorders>
          <w:bottom w:val="single" w:sz="4" w:space="0" w:color="FFED66" w:themeColor="accent3" w:themeTint="99"/>
        </w:tcBorders>
      </w:tcPr>
    </w:tblStylePr>
    <w:tblStylePr w:type="nwCell">
      <w:tblPr/>
      <w:tcPr>
        <w:tcBorders>
          <w:bottom w:val="single" w:sz="4" w:space="0" w:color="FFED66" w:themeColor="accent3" w:themeTint="99"/>
        </w:tcBorders>
      </w:tcPr>
    </w:tblStylePr>
    <w:tblStylePr w:type="seCell">
      <w:tblPr/>
      <w:tcPr>
        <w:tcBorders>
          <w:top w:val="single" w:sz="4" w:space="0" w:color="FFED66" w:themeColor="accent3" w:themeTint="99"/>
        </w:tcBorders>
      </w:tcPr>
    </w:tblStylePr>
    <w:tblStylePr w:type="swCell">
      <w:tblPr/>
      <w:tcPr>
        <w:tcBorders>
          <w:top w:val="single" w:sz="4" w:space="0" w:color="FFED66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72222"/>
    <w:pPr>
      <w:spacing w:after="0" w:line="240" w:lineRule="auto"/>
    </w:pPr>
    <w:rPr>
      <w:color w:val="987A00" w:themeColor="accent4" w:themeShade="BF"/>
    </w:rPr>
    <w:tblPr>
      <w:tblStyleRowBandSize w:val="1"/>
      <w:tblStyleColBandSize w:val="1"/>
      <w:tblBorders>
        <w:top w:val="single" w:sz="4" w:space="0" w:color="FFDA47" w:themeColor="accent4" w:themeTint="99"/>
        <w:left w:val="single" w:sz="4" w:space="0" w:color="FFDA47" w:themeColor="accent4" w:themeTint="99"/>
        <w:bottom w:val="single" w:sz="4" w:space="0" w:color="FFDA47" w:themeColor="accent4" w:themeTint="99"/>
        <w:right w:val="single" w:sz="4" w:space="0" w:color="FFDA47" w:themeColor="accent4" w:themeTint="99"/>
        <w:insideH w:val="single" w:sz="4" w:space="0" w:color="FFDA47" w:themeColor="accent4" w:themeTint="99"/>
        <w:insideV w:val="single" w:sz="4" w:space="0" w:color="FFDA4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  <w:tblStylePr w:type="neCell">
      <w:tblPr/>
      <w:tcPr>
        <w:tcBorders>
          <w:bottom w:val="single" w:sz="4" w:space="0" w:color="FFDA47" w:themeColor="accent4" w:themeTint="99"/>
        </w:tcBorders>
      </w:tcPr>
    </w:tblStylePr>
    <w:tblStylePr w:type="nwCell">
      <w:tblPr/>
      <w:tcPr>
        <w:tcBorders>
          <w:bottom w:val="single" w:sz="4" w:space="0" w:color="FFDA47" w:themeColor="accent4" w:themeTint="99"/>
        </w:tcBorders>
      </w:tcPr>
    </w:tblStylePr>
    <w:tblStylePr w:type="seCell">
      <w:tblPr/>
      <w:tcPr>
        <w:tcBorders>
          <w:top w:val="single" w:sz="4" w:space="0" w:color="FFDA47" w:themeColor="accent4" w:themeTint="99"/>
        </w:tcBorders>
      </w:tcPr>
    </w:tblStylePr>
    <w:tblStylePr w:type="swCell">
      <w:tblPr/>
      <w:tcPr>
        <w:tcBorders>
          <w:top w:val="single" w:sz="4" w:space="0" w:color="FFDA4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72222"/>
    <w:pPr>
      <w:spacing w:after="0" w:line="240" w:lineRule="auto"/>
    </w:pPr>
    <w:rPr>
      <w:color w:val="39567F" w:themeColor="accent5" w:themeShade="BF"/>
    </w:rPr>
    <w:tblPr>
      <w:tblStyleRowBandSize w:val="1"/>
      <w:tblStyleColBandSize w:val="1"/>
      <w:tblBorders>
        <w:top w:val="single" w:sz="4" w:space="0" w:color="91ABCE" w:themeColor="accent5" w:themeTint="99"/>
        <w:left w:val="single" w:sz="4" w:space="0" w:color="91ABCE" w:themeColor="accent5" w:themeTint="99"/>
        <w:bottom w:val="single" w:sz="4" w:space="0" w:color="91ABCE" w:themeColor="accent5" w:themeTint="99"/>
        <w:right w:val="single" w:sz="4" w:space="0" w:color="91ABCE" w:themeColor="accent5" w:themeTint="99"/>
        <w:insideH w:val="single" w:sz="4" w:space="0" w:color="91ABCE" w:themeColor="accent5" w:themeTint="99"/>
        <w:insideV w:val="single" w:sz="4" w:space="0" w:color="91ABC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  <w:tblStylePr w:type="neCell">
      <w:tblPr/>
      <w:tcPr>
        <w:tcBorders>
          <w:bottom w:val="single" w:sz="4" w:space="0" w:color="91ABCE" w:themeColor="accent5" w:themeTint="99"/>
        </w:tcBorders>
      </w:tcPr>
    </w:tblStylePr>
    <w:tblStylePr w:type="nwCell">
      <w:tblPr/>
      <w:tcPr>
        <w:tcBorders>
          <w:bottom w:val="single" w:sz="4" w:space="0" w:color="91ABCE" w:themeColor="accent5" w:themeTint="99"/>
        </w:tcBorders>
      </w:tcPr>
    </w:tblStylePr>
    <w:tblStylePr w:type="seCell">
      <w:tblPr/>
      <w:tcPr>
        <w:tcBorders>
          <w:top w:val="single" w:sz="4" w:space="0" w:color="91ABCE" w:themeColor="accent5" w:themeTint="99"/>
        </w:tcBorders>
      </w:tcPr>
    </w:tblStylePr>
    <w:tblStylePr w:type="swCell">
      <w:tblPr/>
      <w:tcPr>
        <w:tcBorders>
          <w:top w:val="single" w:sz="4" w:space="0" w:color="91ABCE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72222"/>
    <w:pPr>
      <w:spacing w:after="0" w:line="240" w:lineRule="auto"/>
    </w:pPr>
    <w:rPr>
      <w:color w:val="A84E00" w:themeColor="accent6" w:themeShade="BF"/>
    </w:rPr>
    <w:tblPr>
      <w:tblStyleRowBandSize w:val="1"/>
      <w:tblStyleColBandSize w:val="1"/>
      <w:tblBorders>
        <w:top w:val="single" w:sz="4" w:space="0" w:color="FFA354" w:themeColor="accent6" w:themeTint="99"/>
        <w:left w:val="single" w:sz="4" w:space="0" w:color="FFA354" w:themeColor="accent6" w:themeTint="99"/>
        <w:bottom w:val="single" w:sz="4" w:space="0" w:color="FFA354" w:themeColor="accent6" w:themeTint="99"/>
        <w:right w:val="single" w:sz="4" w:space="0" w:color="FFA354" w:themeColor="accent6" w:themeTint="99"/>
        <w:insideH w:val="single" w:sz="4" w:space="0" w:color="FFA354" w:themeColor="accent6" w:themeTint="99"/>
        <w:insideV w:val="single" w:sz="4" w:space="0" w:color="FFA35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  <w:tblStylePr w:type="neCell">
      <w:tblPr/>
      <w:tcPr>
        <w:tcBorders>
          <w:bottom w:val="single" w:sz="4" w:space="0" w:color="FFA354" w:themeColor="accent6" w:themeTint="99"/>
        </w:tcBorders>
      </w:tcPr>
    </w:tblStylePr>
    <w:tblStylePr w:type="nwCell">
      <w:tblPr/>
      <w:tcPr>
        <w:tcBorders>
          <w:bottom w:val="single" w:sz="4" w:space="0" w:color="FFA354" w:themeColor="accent6" w:themeTint="99"/>
        </w:tcBorders>
      </w:tcPr>
    </w:tblStylePr>
    <w:tblStylePr w:type="seCell">
      <w:tblPr/>
      <w:tcPr>
        <w:tcBorders>
          <w:top w:val="single" w:sz="4" w:space="0" w:color="FFA354" w:themeColor="accent6" w:themeTint="99"/>
        </w:tcBorders>
      </w:tcPr>
    </w:tblStylePr>
    <w:tblStylePr w:type="swCell">
      <w:tblPr/>
      <w:tcPr>
        <w:tcBorders>
          <w:top w:val="single" w:sz="4" w:space="0" w:color="FFA354" w:themeColor="accent6" w:themeTint="99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572222"/>
    <w:rPr>
      <w:rFonts w:asciiTheme="majorHAnsi" w:eastAsiaTheme="majorEastAsia" w:hAnsiTheme="majorHAnsi" w:cstheme="majorBidi"/>
      <w:color w:val="000C24" w:themeColor="accent1" w:themeShade="7F"/>
      <w:kern w:val="16"/>
      <w:sz w:val="24"/>
      <w:szCs w:val="24"/>
      <w14:ligatures w14:val="standardContextual"/>
      <w14:numForm w14:val="oldStyle"/>
      <w14:numSpacing w14:val="proportional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2222"/>
    <w:rPr>
      <w:rFonts w:asciiTheme="majorHAnsi" w:eastAsiaTheme="majorEastAsia" w:hAnsiTheme="majorHAnsi" w:cstheme="majorBidi"/>
      <w:i/>
      <w:iCs/>
      <w:color w:val="001236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2222"/>
    <w:rPr>
      <w:rFonts w:asciiTheme="majorHAnsi" w:eastAsiaTheme="majorEastAsia" w:hAnsiTheme="majorHAnsi" w:cstheme="majorBidi"/>
      <w:color w:val="001236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2222"/>
    <w:rPr>
      <w:rFonts w:asciiTheme="majorHAnsi" w:eastAsiaTheme="majorEastAsia" w:hAnsiTheme="majorHAnsi" w:cstheme="majorBidi"/>
      <w:color w:val="000C24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2222"/>
    <w:rPr>
      <w:rFonts w:asciiTheme="majorHAnsi" w:eastAsiaTheme="majorEastAsia" w:hAnsiTheme="majorHAnsi" w:cstheme="majorBidi"/>
      <w:i/>
      <w:iCs/>
      <w:color w:val="000C24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2222"/>
    <w:rPr>
      <w:rFonts w:asciiTheme="majorHAnsi" w:eastAsiaTheme="majorEastAsia" w:hAnsiTheme="majorHAnsi" w:cstheme="majorBidi"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2222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styleId="HTMLAcronym">
    <w:name w:val="HTML Acronym"/>
    <w:basedOn w:val="DefaultParagraphFont"/>
    <w:uiPriority w:val="99"/>
    <w:semiHidden/>
    <w:unhideWhenUsed/>
    <w:rsid w:val="00572222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72222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72222"/>
    <w:rPr>
      <w:i/>
      <w:iCs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Cite">
    <w:name w:val="HTML Cit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2222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Sample">
    <w:name w:val="HTML Sample"/>
    <w:basedOn w:val="DefaultParagraphFont"/>
    <w:uiPriority w:val="99"/>
    <w:semiHidden/>
    <w:unhideWhenUsed/>
    <w:rsid w:val="0057222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yperlink">
    <w:name w:val="Hyperlink"/>
    <w:basedOn w:val="DefaultParagraphFont"/>
    <w:uiPriority w:val="99"/>
    <w:unhideWhenUsed/>
    <w:rsid w:val="000F51EC"/>
    <w:rPr>
      <w:color w:val="665200" w:themeColor="accent4" w:themeShade="80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7222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0F51EC"/>
    <w:rPr>
      <w:i/>
      <w:iCs/>
      <w:color w:val="001236" w:themeColor="accent1" w:themeShade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0F51EC"/>
    <w:pPr>
      <w:pBdr>
        <w:top w:val="single" w:sz="4" w:space="10" w:color="001949" w:themeColor="accent1"/>
        <w:bottom w:val="single" w:sz="4" w:space="10" w:color="001949" w:themeColor="accent1"/>
      </w:pBdr>
      <w:spacing w:before="360" w:after="360"/>
      <w:ind w:left="864" w:right="864"/>
      <w:jc w:val="center"/>
    </w:pPr>
    <w:rPr>
      <w:i/>
      <w:iCs/>
      <w:color w:val="00123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F51EC"/>
    <w:rPr>
      <w:i/>
      <w:iCs/>
      <w:color w:val="001236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0F51EC"/>
    <w:rPr>
      <w:b/>
      <w:bCs/>
      <w:caps w:val="0"/>
      <w:smallCaps/>
      <w:color w:val="001236" w:themeColor="accent1" w:themeShade="BF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1949" w:themeColor="accent1"/>
        <w:left w:val="single" w:sz="8" w:space="0" w:color="001949" w:themeColor="accent1"/>
        <w:bottom w:val="single" w:sz="8" w:space="0" w:color="001949" w:themeColor="accent1"/>
        <w:right w:val="single" w:sz="8" w:space="0" w:color="001949" w:themeColor="accent1"/>
        <w:insideH w:val="single" w:sz="8" w:space="0" w:color="001949" w:themeColor="accent1"/>
        <w:insideV w:val="single" w:sz="8" w:space="0" w:color="0019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18" w:space="0" w:color="001949" w:themeColor="accent1"/>
          <w:right w:val="single" w:sz="8" w:space="0" w:color="001949" w:themeColor="accent1"/>
          <w:insideH w:val="nil"/>
          <w:insideV w:val="single" w:sz="8" w:space="0" w:color="0019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  <w:insideH w:val="nil"/>
          <w:insideV w:val="single" w:sz="8" w:space="0" w:color="0019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</w:tcBorders>
      </w:tcPr>
    </w:tblStylePr>
    <w:tblStylePr w:type="band1Vert"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</w:tcBorders>
        <w:shd w:val="clear" w:color="auto" w:fill="93B7FF" w:themeFill="accent1" w:themeFillTint="3F"/>
      </w:tcPr>
    </w:tblStylePr>
    <w:tblStylePr w:type="band1Horz"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  <w:insideV w:val="single" w:sz="8" w:space="0" w:color="001949" w:themeColor="accent1"/>
        </w:tcBorders>
        <w:shd w:val="clear" w:color="auto" w:fill="93B7FF" w:themeFill="accent1" w:themeFillTint="3F"/>
      </w:tcPr>
    </w:tblStylePr>
    <w:tblStylePr w:type="band2Horz"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  <w:insideV w:val="single" w:sz="8" w:space="0" w:color="001949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59699" w:themeColor="accent2"/>
        <w:left w:val="single" w:sz="8" w:space="0" w:color="959699" w:themeColor="accent2"/>
        <w:bottom w:val="single" w:sz="8" w:space="0" w:color="959699" w:themeColor="accent2"/>
        <w:right w:val="single" w:sz="8" w:space="0" w:color="959699" w:themeColor="accent2"/>
        <w:insideH w:val="single" w:sz="8" w:space="0" w:color="959699" w:themeColor="accent2"/>
        <w:insideV w:val="single" w:sz="8" w:space="0" w:color="95969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18" w:space="0" w:color="959699" w:themeColor="accent2"/>
          <w:right w:val="single" w:sz="8" w:space="0" w:color="959699" w:themeColor="accent2"/>
          <w:insideH w:val="nil"/>
          <w:insideV w:val="single" w:sz="8" w:space="0" w:color="95969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  <w:insideH w:val="nil"/>
          <w:insideV w:val="single" w:sz="8" w:space="0" w:color="95969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</w:tcBorders>
      </w:tcPr>
    </w:tblStylePr>
    <w:tblStylePr w:type="band1Vert"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</w:tcBorders>
        <w:shd w:val="clear" w:color="auto" w:fill="E4E4E5" w:themeFill="accent2" w:themeFillTint="3F"/>
      </w:tcPr>
    </w:tblStylePr>
    <w:tblStylePr w:type="band1Horz"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  <w:insideV w:val="single" w:sz="8" w:space="0" w:color="959699" w:themeColor="accent2"/>
        </w:tcBorders>
        <w:shd w:val="clear" w:color="auto" w:fill="E4E4E5" w:themeFill="accent2" w:themeFillTint="3F"/>
      </w:tcPr>
    </w:tblStylePr>
    <w:tblStylePr w:type="band2Horz"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  <w:insideV w:val="single" w:sz="8" w:space="0" w:color="959699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E100" w:themeColor="accent3"/>
        <w:left w:val="single" w:sz="8" w:space="0" w:color="FFE100" w:themeColor="accent3"/>
        <w:bottom w:val="single" w:sz="8" w:space="0" w:color="FFE100" w:themeColor="accent3"/>
        <w:right w:val="single" w:sz="8" w:space="0" w:color="FFE100" w:themeColor="accent3"/>
        <w:insideH w:val="single" w:sz="8" w:space="0" w:color="FFE100" w:themeColor="accent3"/>
        <w:insideV w:val="single" w:sz="8" w:space="0" w:color="FFE1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18" w:space="0" w:color="FFE100" w:themeColor="accent3"/>
          <w:right w:val="single" w:sz="8" w:space="0" w:color="FFE100" w:themeColor="accent3"/>
          <w:insideH w:val="nil"/>
          <w:insideV w:val="single" w:sz="8" w:space="0" w:color="FFE1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  <w:insideH w:val="nil"/>
          <w:insideV w:val="single" w:sz="8" w:space="0" w:color="FFE1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</w:tcBorders>
      </w:tcPr>
    </w:tblStylePr>
    <w:tblStylePr w:type="band1Vert"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</w:tcBorders>
        <w:shd w:val="clear" w:color="auto" w:fill="FFF7C0" w:themeFill="accent3" w:themeFillTint="3F"/>
      </w:tcPr>
    </w:tblStylePr>
    <w:tblStylePr w:type="band1Horz"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  <w:insideV w:val="single" w:sz="8" w:space="0" w:color="FFE100" w:themeColor="accent3"/>
        </w:tcBorders>
        <w:shd w:val="clear" w:color="auto" w:fill="FFF7C0" w:themeFill="accent3" w:themeFillTint="3F"/>
      </w:tcPr>
    </w:tblStylePr>
    <w:tblStylePr w:type="band2Horz"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  <w:insideV w:val="single" w:sz="8" w:space="0" w:color="FFE100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CA400" w:themeColor="accent4"/>
        <w:left w:val="single" w:sz="8" w:space="0" w:color="CCA400" w:themeColor="accent4"/>
        <w:bottom w:val="single" w:sz="8" w:space="0" w:color="CCA400" w:themeColor="accent4"/>
        <w:right w:val="single" w:sz="8" w:space="0" w:color="CCA400" w:themeColor="accent4"/>
        <w:insideH w:val="single" w:sz="8" w:space="0" w:color="CCA400" w:themeColor="accent4"/>
        <w:insideV w:val="single" w:sz="8" w:space="0" w:color="CCA4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18" w:space="0" w:color="CCA400" w:themeColor="accent4"/>
          <w:right w:val="single" w:sz="8" w:space="0" w:color="CCA400" w:themeColor="accent4"/>
          <w:insideH w:val="nil"/>
          <w:insideV w:val="single" w:sz="8" w:space="0" w:color="CCA4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  <w:insideH w:val="nil"/>
          <w:insideV w:val="single" w:sz="8" w:space="0" w:color="CCA4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</w:tcBorders>
      </w:tcPr>
    </w:tblStylePr>
    <w:tblStylePr w:type="band1Vert"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</w:tcBorders>
        <w:shd w:val="clear" w:color="auto" w:fill="FFF0B3" w:themeFill="accent4" w:themeFillTint="3F"/>
      </w:tcPr>
    </w:tblStylePr>
    <w:tblStylePr w:type="band1Horz"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  <w:insideV w:val="single" w:sz="8" w:space="0" w:color="CCA400" w:themeColor="accent4"/>
        </w:tcBorders>
        <w:shd w:val="clear" w:color="auto" w:fill="FFF0B3" w:themeFill="accent4" w:themeFillTint="3F"/>
      </w:tcPr>
    </w:tblStylePr>
    <w:tblStylePr w:type="band2Horz"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  <w:insideV w:val="single" w:sz="8" w:space="0" w:color="CCA4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C74AA" w:themeColor="accent5"/>
        <w:left w:val="single" w:sz="8" w:space="0" w:color="4C74AA" w:themeColor="accent5"/>
        <w:bottom w:val="single" w:sz="8" w:space="0" w:color="4C74AA" w:themeColor="accent5"/>
        <w:right w:val="single" w:sz="8" w:space="0" w:color="4C74AA" w:themeColor="accent5"/>
        <w:insideH w:val="single" w:sz="8" w:space="0" w:color="4C74AA" w:themeColor="accent5"/>
        <w:insideV w:val="single" w:sz="8" w:space="0" w:color="4C74A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18" w:space="0" w:color="4C74AA" w:themeColor="accent5"/>
          <w:right w:val="single" w:sz="8" w:space="0" w:color="4C74AA" w:themeColor="accent5"/>
          <w:insideH w:val="nil"/>
          <w:insideV w:val="single" w:sz="8" w:space="0" w:color="4C74A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  <w:insideH w:val="nil"/>
          <w:insideV w:val="single" w:sz="8" w:space="0" w:color="4C74A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</w:tcBorders>
      </w:tcPr>
    </w:tblStylePr>
    <w:tblStylePr w:type="band1Vert"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</w:tcBorders>
        <w:shd w:val="clear" w:color="auto" w:fill="D1DCEA" w:themeFill="accent5" w:themeFillTint="3F"/>
      </w:tcPr>
    </w:tblStylePr>
    <w:tblStylePr w:type="band1Horz"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  <w:insideV w:val="single" w:sz="8" w:space="0" w:color="4C74AA" w:themeColor="accent5"/>
        </w:tcBorders>
        <w:shd w:val="clear" w:color="auto" w:fill="D1DCEA" w:themeFill="accent5" w:themeFillTint="3F"/>
      </w:tcPr>
    </w:tblStylePr>
    <w:tblStylePr w:type="band2Horz"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  <w:insideV w:val="single" w:sz="8" w:space="0" w:color="4C74AA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16900" w:themeColor="accent6"/>
        <w:left w:val="single" w:sz="8" w:space="0" w:color="E16900" w:themeColor="accent6"/>
        <w:bottom w:val="single" w:sz="8" w:space="0" w:color="E16900" w:themeColor="accent6"/>
        <w:right w:val="single" w:sz="8" w:space="0" w:color="E16900" w:themeColor="accent6"/>
        <w:insideH w:val="single" w:sz="8" w:space="0" w:color="E16900" w:themeColor="accent6"/>
        <w:insideV w:val="single" w:sz="8" w:space="0" w:color="E169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18" w:space="0" w:color="E16900" w:themeColor="accent6"/>
          <w:right w:val="single" w:sz="8" w:space="0" w:color="E16900" w:themeColor="accent6"/>
          <w:insideH w:val="nil"/>
          <w:insideV w:val="single" w:sz="8" w:space="0" w:color="E169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  <w:insideH w:val="nil"/>
          <w:insideV w:val="single" w:sz="8" w:space="0" w:color="E169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</w:tcBorders>
      </w:tcPr>
    </w:tblStylePr>
    <w:tblStylePr w:type="band1Vert"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</w:tcBorders>
        <w:shd w:val="clear" w:color="auto" w:fill="FFD9B8" w:themeFill="accent6" w:themeFillTint="3F"/>
      </w:tcPr>
    </w:tblStylePr>
    <w:tblStylePr w:type="band1Horz"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  <w:insideV w:val="single" w:sz="8" w:space="0" w:color="E16900" w:themeColor="accent6"/>
        </w:tcBorders>
        <w:shd w:val="clear" w:color="auto" w:fill="FFD9B8" w:themeFill="accent6" w:themeFillTint="3F"/>
      </w:tcPr>
    </w:tblStylePr>
    <w:tblStylePr w:type="band2Horz"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  <w:insideV w:val="single" w:sz="8" w:space="0" w:color="E16900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1949" w:themeColor="accent1"/>
        <w:left w:val="single" w:sz="8" w:space="0" w:color="001949" w:themeColor="accent1"/>
        <w:bottom w:val="single" w:sz="8" w:space="0" w:color="001949" w:themeColor="accent1"/>
        <w:right w:val="single" w:sz="8" w:space="0" w:color="0019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19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</w:tcBorders>
      </w:tcPr>
    </w:tblStylePr>
    <w:tblStylePr w:type="band1Horz">
      <w:tblPr/>
      <w:tcPr>
        <w:tcBorders>
          <w:top w:val="single" w:sz="8" w:space="0" w:color="001949" w:themeColor="accent1"/>
          <w:left w:val="single" w:sz="8" w:space="0" w:color="001949" w:themeColor="accent1"/>
          <w:bottom w:val="single" w:sz="8" w:space="0" w:color="001949" w:themeColor="accent1"/>
          <w:right w:val="single" w:sz="8" w:space="0" w:color="001949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59699" w:themeColor="accent2"/>
        <w:left w:val="single" w:sz="8" w:space="0" w:color="959699" w:themeColor="accent2"/>
        <w:bottom w:val="single" w:sz="8" w:space="0" w:color="959699" w:themeColor="accent2"/>
        <w:right w:val="single" w:sz="8" w:space="0" w:color="95969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5969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</w:tcBorders>
      </w:tcPr>
    </w:tblStylePr>
    <w:tblStylePr w:type="band1Horz">
      <w:tblPr/>
      <w:tcPr>
        <w:tcBorders>
          <w:top w:val="single" w:sz="8" w:space="0" w:color="959699" w:themeColor="accent2"/>
          <w:left w:val="single" w:sz="8" w:space="0" w:color="959699" w:themeColor="accent2"/>
          <w:bottom w:val="single" w:sz="8" w:space="0" w:color="959699" w:themeColor="accent2"/>
          <w:right w:val="single" w:sz="8" w:space="0" w:color="959699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E100" w:themeColor="accent3"/>
        <w:left w:val="single" w:sz="8" w:space="0" w:color="FFE100" w:themeColor="accent3"/>
        <w:bottom w:val="single" w:sz="8" w:space="0" w:color="FFE100" w:themeColor="accent3"/>
        <w:right w:val="single" w:sz="8" w:space="0" w:color="FFE1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1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</w:tcBorders>
      </w:tcPr>
    </w:tblStylePr>
    <w:tblStylePr w:type="band1Horz">
      <w:tblPr/>
      <w:tcPr>
        <w:tcBorders>
          <w:top w:val="single" w:sz="8" w:space="0" w:color="FFE100" w:themeColor="accent3"/>
          <w:left w:val="single" w:sz="8" w:space="0" w:color="FFE100" w:themeColor="accent3"/>
          <w:bottom w:val="single" w:sz="8" w:space="0" w:color="FFE100" w:themeColor="accent3"/>
          <w:right w:val="single" w:sz="8" w:space="0" w:color="FFE100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CA400" w:themeColor="accent4"/>
        <w:left w:val="single" w:sz="8" w:space="0" w:color="CCA400" w:themeColor="accent4"/>
        <w:bottom w:val="single" w:sz="8" w:space="0" w:color="CCA400" w:themeColor="accent4"/>
        <w:right w:val="single" w:sz="8" w:space="0" w:color="CCA4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CA4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</w:tcBorders>
      </w:tcPr>
    </w:tblStylePr>
    <w:tblStylePr w:type="band1Horz">
      <w:tblPr/>
      <w:tcPr>
        <w:tcBorders>
          <w:top w:val="single" w:sz="8" w:space="0" w:color="CCA400" w:themeColor="accent4"/>
          <w:left w:val="single" w:sz="8" w:space="0" w:color="CCA400" w:themeColor="accent4"/>
          <w:bottom w:val="single" w:sz="8" w:space="0" w:color="CCA400" w:themeColor="accent4"/>
          <w:right w:val="single" w:sz="8" w:space="0" w:color="CCA4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C74AA" w:themeColor="accent5"/>
        <w:left w:val="single" w:sz="8" w:space="0" w:color="4C74AA" w:themeColor="accent5"/>
        <w:bottom w:val="single" w:sz="8" w:space="0" w:color="4C74AA" w:themeColor="accent5"/>
        <w:right w:val="single" w:sz="8" w:space="0" w:color="4C74A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C74A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</w:tcBorders>
      </w:tcPr>
    </w:tblStylePr>
    <w:tblStylePr w:type="band1Horz">
      <w:tblPr/>
      <w:tcPr>
        <w:tcBorders>
          <w:top w:val="single" w:sz="8" w:space="0" w:color="4C74AA" w:themeColor="accent5"/>
          <w:left w:val="single" w:sz="8" w:space="0" w:color="4C74AA" w:themeColor="accent5"/>
          <w:bottom w:val="single" w:sz="8" w:space="0" w:color="4C74AA" w:themeColor="accent5"/>
          <w:right w:val="single" w:sz="8" w:space="0" w:color="4C74AA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16900" w:themeColor="accent6"/>
        <w:left w:val="single" w:sz="8" w:space="0" w:color="E16900" w:themeColor="accent6"/>
        <w:bottom w:val="single" w:sz="8" w:space="0" w:color="E16900" w:themeColor="accent6"/>
        <w:right w:val="single" w:sz="8" w:space="0" w:color="E169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69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</w:tcBorders>
      </w:tcPr>
    </w:tblStylePr>
    <w:tblStylePr w:type="band1Horz">
      <w:tblPr/>
      <w:tcPr>
        <w:tcBorders>
          <w:top w:val="single" w:sz="8" w:space="0" w:color="E16900" w:themeColor="accent6"/>
          <w:left w:val="single" w:sz="8" w:space="0" w:color="E16900" w:themeColor="accent6"/>
          <w:bottom w:val="single" w:sz="8" w:space="0" w:color="E16900" w:themeColor="accent6"/>
          <w:right w:val="single" w:sz="8" w:space="0" w:color="E16900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722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72222"/>
    <w:pPr>
      <w:spacing w:after="0" w:line="240" w:lineRule="auto"/>
    </w:pPr>
    <w:rPr>
      <w:color w:val="001236" w:themeColor="accent1" w:themeShade="BF"/>
    </w:rPr>
    <w:tblPr>
      <w:tblStyleRowBandSize w:val="1"/>
      <w:tblStyleColBandSize w:val="1"/>
      <w:tblBorders>
        <w:top w:val="single" w:sz="8" w:space="0" w:color="001949" w:themeColor="accent1"/>
        <w:bottom w:val="single" w:sz="8" w:space="0" w:color="0019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949" w:themeColor="accent1"/>
          <w:left w:val="nil"/>
          <w:bottom w:val="single" w:sz="8" w:space="0" w:color="0019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949" w:themeColor="accent1"/>
          <w:left w:val="nil"/>
          <w:bottom w:val="single" w:sz="8" w:space="0" w:color="0019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B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3B7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72222"/>
    <w:pPr>
      <w:spacing w:after="0" w:line="240" w:lineRule="auto"/>
    </w:pPr>
    <w:rPr>
      <w:color w:val="6F6F73" w:themeColor="accent2" w:themeShade="BF"/>
    </w:rPr>
    <w:tblPr>
      <w:tblStyleRowBandSize w:val="1"/>
      <w:tblStyleColBandSize w:val="1"/>
      <w:tblBorders>
        <w:top w:val="single" w:sz="8" w:space="0" w:color="959699" w:themeColor="accent2"/>
        <w:bottom w:val="single" w:sz="8" w:space="0" w:color="95969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9699" w:themeColor="accent2"/>
          <w:left w:val="nil"/>
          <w:bottom w:val="single" w:sz="8" w:space="0" w:color="95969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9699" w:themeColor="accent2"/>
          <w:left w:val="nil"/>
          <w:bottom w:val="single" w:sz="8" w:space="0" w:color="95969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4E5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72222"/>
    <w:pPr>
      <w:spacing w:after="0" w:line="240" w:lineRule="auto"/>
    </w:pPr>
    <w:rPr>
      <w:color w:val="BFA800" w:themeColor="accent3" w:themeShade="BF"/>
    </w:rPr>
    <w:tblPr>
      <w:tblStyleRowBandSize w:val="1"/>
      <w:tblStyleColBandSize w:val="1"/>
      <w:tblBorders>
        <w:top w:val="single" w:sz="8" w:space="0" w:color="FFE100" w:themeColor="accent3"/>
        <w:bottom w:val="single" w:sz="8" w:space="0" w:color="FFE1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100" w:themeColor="accent3"/>
          <w:left w:val="nil"/>
          <w:bottom w:val="single" w:sz="8" w:space="0" w:color="FFE1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100" w:themeColor="accent3"/>
          <w:left w:val="nil"/>
          <w:bottom w:val="single" w:sz="8" w:space="0" w:color="FFE1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0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72222"/>
    <w:pPr>
      <w:spacing w:after="0" w:line="240" w:lineRule="auto"/>
    </w:pPr>
    <w:rPr>
      <w:color w:val="987A00" w:themeColor="accent4" w:themeShade="BF"/>
    </w:rPr>
    <w:tblPr>
      <w:tblStyleRowBandSize w:val="1"/>
      <w:tblStyleColBandSize w:val="1"/>
      <w:tblBorders>
        <w:top w:val="single" w:sz="8" w:space="0" w:color="CCA400" w:themeColor="accent4"/>
        <w:bottom w:val="single" w:sz="8" w:space="0" w:color="CCA4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A400" w:themeColor="accent4"/>
          <w:left w:val="nil"/>
          <w:bottom w:val="single" w:sz="8" w:space="0" w:color="CCA4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A400" w:themeColor="accent4"/>
          <w:left w:val="nil"/>
          <w:bottom w:val="single" w:sz="8" w:space="0" w:color="CCA4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0B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0B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72222"/>
    <w:pPr>
      <w:spacing w:after="0" w:line="240" w:lineRule="auto"/>
    </w:pPr>
    <w:rPr>
      <w:color w:val="39567F" w:themeColor="accent5" w:themeShade="BF"/>
    </w:rPr>
    <w:tblPr>
      <w:tblStyleRowBandSize w:val="1"/>
      <w:tblStyleColBandSize w:val="1"/>
      <w:tblBorders>
        <w:top w:val="single" w:sz="8" w:space="0" w:color="4C74AA" w:themeColor="accent5"/>
        <w:bottom w:val="single" w:sz="8" w:space="0" w:color="4C74A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C74AA" w:themeColor="accent5"/>
          <w:left w:val="nil"/>
          <w:bottom w:val="single" w:sz="8" w:space="0" w:color="4C74A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C74AA" w:themeColor="accent5"/>
          <w:left w:val="nil"/>
          <w:bottom w:val="single" w:sz="8" w:space="0" w:color="4C74A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CE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CEA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72222"/>
    <w:pPr>
      <w:spacing w:after="0" w:line="240" w:lineRule="auto"/>
    </w:pPr>
    <w:rPr>
      <w:color w:val="A84E00" w:themeColor="accent6" w:themeShade="BF"/>
    </w:rPr>
    <w:tblPr>
      <w:tblStyleRowBandSize w:val="1"/>
      <w:tblStyleColBandSize w:val="1"/>
      <w:tblBorders>
        <w:top w:val="single" w:sz="8" w:space="0" w:color="E16900" w:themeColor="accent6"/>
        <w:bottom w:val="single" w:sz="8" w:space="0" w:color="E169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6900" w:themeColor="accent6"/>
          <w:left w:val="nil"/>
          <w:bottom w:val="single" w:sz="8" w:space="0" w:color="E169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6900" w:themeColor="accent6"/>
          <w:left w:val="nil"/>
          <w:bottom w:val="single" w:sz="8" w:space="0" w:color="E169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8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72222"/>
    <w:rPr>
      <w:sz w:val="22"/>
    </w:rPr>
  </w:style>
  <w:style w:type="paragraph" w:styleId="List">
    <w:name w:val="List"/>
    <w:basedOn w:val="Normal"/>
    <w:uiPriority w:val="99"/>
    <w:semiHidden/>
    <w:unhideWhenUsed/>
    <w:rsid w:val="0057222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7222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7222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7222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7222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7222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7222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7222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7222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7222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7222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7222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7222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7222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7222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7222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7222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7222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7222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72222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572222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54F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54F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FBFC1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FBFC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D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D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A4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A4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ABC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AB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A35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A35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ListTable2">
    <w:name w:val="List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54F7" w:themeColor="accent1" w:themeTint="99"/>
        <w:bottom w:val="single" w:sz="4" w:space="0" w:color="0054F7" w:themeColor="accent1" w:themeTint="99"/>
        <w:insideH w:val="single" w:sz="4" w:space="0" w:color="0054F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C1" w:themeColor="accent2" w:themeTint="99"/>
        <w:bottom w:val="single" w:sz="4" w:space="0" w:color="BFBFC1" w:themeColor="accent2" w:themeTint="99"/>
        <w:insideH w:val="single" w:sz="4" w:space="0" w:color="BFBFC1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D66" w:themeColor="accent3" w:themeTint="99"/>
        <w:bottom w:val="single" w:sz="4" w:space="0" w:color="FFED66" w:themeColor="accent3" w:themeTint="99"/>
        <w:insideH w:val="single" w:sz="4" w:space="0" w:color="FFED66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DA47" w:themeColor="accent4" w:themeTint="99"/>
        <w:bottom w:val="single" w:sz="4" w:space="0" w:color="FFDA47" w:themeColor="accent4" w:themeTint="99"/>
        <w:insideH w:val="single" w:sz="4" w:space="0" w:color="FFDA4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1ABCE" w:themeColor="accent5" w:themeTint="99"/>
        <w:bottom w:val="single" w:sz="4" w:space="0" w:color="91ABCE" w:themeColor="accent5" w:themeTint="99"/>
        <w:insideH w:val="single" w:sz="4" w:space="0" w:color="91ABC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A354" w:themeColor="accent6" w:themeTint="99"/>
        <w:bottom w:val="single" w:sz="4" w:space="0" w:color="FFA354" w:themeColor="accent6" w:themeTint="99"/>
        <w:insideH w:val="single" w:sz="4" w:space="0" w:color="FFA35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ListTable3">
    <w:name w:val="List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1949" w:themeColor="accent1"/>
        <w:left w:val="single" w:sz="4" w:space="0" w:color="001949" w:themeColor="accent1"/>
        <w:bottom w:val="single" w:sz="4" w:space="0" w:color="001949" w:themeColor="accent1"/>
        <w:right w:val="single" w:sz="4" w:space="0" w:color="00194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1949" w:themeFill="accent1"/>
      </w:tcPr>
    </w:tblStylePr>
    <w:tblStylePr w:type="lastRow">
      <w:rPr>
        <w:b/>
        <w:bCs/>
      </w:rPr>
      <w:tblPr/>
      <w:tcPr>
        <w:tcBorders>
          <w:top w:val="double" w:sz="4" w:space="0" w:color="00194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1949" w:themeColor="accent1"/>
          <w:right w:val="single" w:sz="4" w:space="0" w:color="001949" w:themeColor="accent1"/>
        </w:tcBorders>
      </w:tcPr>
    </w:tblStylePr>
    <w:tblStylePr w:type="band1Horz">
      <w:tblPr/>
      <w:tcPr>
        <w:tcBorders>
          <w:top w:val="single" w:sz="4" w:space="0" w:color="001949" w:themeColor="accent1"/>
          <w:bottom w:val="single" w:sz="4" w:space="0" w:color="00194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1949" w:themeColor="accent1"/>
          <w:left w:val="nil"/>
        </w:tcBorders>
      </w:tcPr>
    </w:tblStylePr>
    <w:tblStylePr w:type="swCell">
      <w:tblPr/>
      <w:tcPr>
        <w:tcBorders>
          <w:top w:val="double" w:sz="4" w:space="0" w:color="00194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59699" w:themeColor="accent2"/>
        <w:left w:val="single" w:sz="4" w:space="0" w:color="959699" w:themeColor="accent2"/>
        <w:bottom w:val="single" w:sz="4" w:space="0" w:color="959699" w:themeColor="accent2"/>
        <w:right w:val="single" w:sz="4" w:space="0" w:color="959699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59699" w:themeFill="accent2"/>
      </w:tcPr>
    </w:tblStylePr>
    <w:tblStylePr w:type="lastRow">
      <w:rPr>
        <w:b/>
        <w:bCs/>
      </w:rPr>
      <w:tblPr/>
      <w:tcPr>
        <w:tcBorders>
          <w:top w:val="double" w:sz="4" w:space="0" w:color="959699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59699" w:themeColor="accent2"/>
          <w:right w:val="single" w:sz="4" w:space="0" w:color="959699" w:themeColor="accent2"/>
        </w:tcBorders>
      </w:tcPr>
    </w:tblStylePr>
    <w:tblStylePr w:type="band1Horz">
      <w:tblPr/>
      <w:tcPr>
        <w:tcBorders>
          <w:top w:val="single" w:sz="4" w:space="0" w:color="959699" w:themeColor="accent2"/>
          <w:bottom w:val="single" w:sz="4" w:space="0" w:color="959699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59699" w:themeColor="accent2"/>
          <w:left w:val="nil"/>
        </w:tcBorders>
      </w:tcPr>
    </w:tblStylePr>
    <w:tblStylePr w:type="swCell">
      <w:tblPr/>
      <w:tcPr>
        <w:tcBorders>
          <w:top w:val="double" w:sz="4" w:space="0" w:color="959699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100" w:themeColor="accent3"/>
        <w:left w:val="single" w:sz="4" w:space="0" w:color="FFE100" w:themeColor="accent3"/>
        <w:bottom w:val="single" w:sz="4" w:space="0" w:color="FFE100" w:themeColor="accent3"/>
        <w:right w:val="single" w:sz="4" w:space="0" w:color="FFE1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100" w:themeFill="accent3"/>
      </w:tcPr>
    </w:tblStylePr>
    <w:tblStylePr w:type="lastRow">
      <w:rPr>
        <w:b/>
        <w:bCs/>
      </w:rPr>
      <w:tblPr/>
      <w:tcPr>
        <w:tcBorders>
          <w:top w:val="double" w:sz="4" w:space="0" w:color="FFE1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100" w:themeColor="accent3"/>
          <w:right w:val="single" w:sz="4" w:space="0" w:color="FFE100" w:themeColor="accent3"/>
        </w:tcBorders>
      </w:tcPr>
    </w:tblStylePr>
    <w:tblStylePr w:type="band1Horz">
      <w:tblPr/>
      <w:tcPr>
        <w:tcBorders>
          <w:top w:val="single" w:sz="4" w:space="0" w:color="FFE100" w:themeColor="accent3"/>
          <w:bottom w:val="single" w:sz="4" w:space="0" w:color="FFE1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100" w:themeColor="accent3"/>
          <w:left w:val="nil"/>
        </w:tcBorders>
      </w:tcPr>
    </w:tblStylePr>
    <w:tblStylePr w:type="swCell">
      <w:tblPr/>
      <w:tcPr>
        <w:tcBorders>
          <w:top w:val="double" w:sz="4" w:space="0" w:color="FFE100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CCA400" w:themeColor="accent4"/>
        <w:left w:val="single" w:sz="4" w:space="0" w:color="CCA400" w:themeColor="accent4"/>
        <w:bottom w:val="single" w:sz="4" w:space="0" w:color="CCA400" w:themeColor="accent4"/>
        <w:right w:val="single" w:sz="4" w:space="0" w:color="CCA4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CA400" w:themeFill="accent4"/>
      </w:tcPr>
    </w:tblStylePr>
    <w:tblStylePr w:type="lastRow">
      <w:rPr>
        <w:b/>
        <w:bCs/>
      </w:rPr>
      <w:tblPr/>
      <w:tcPr>
        <w:tcBorders>
          <w:top w:val="double" w:sz="4" w:space="0" w:color="CCA4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CA400" w:themeColor="accent4"/>
          <w:right w:val="single" w:sz="4" w:space="0" w:color="CCA400" w:themeColor="accent4"/>
        </w:tcBorders>
      </w:tcPr>
    </w:tblStylePr>
    <w:tblStylePr w:type="band1Horz">
      <w:tblPr/>
      <w:tcPr>
        <w:tcBorders>
          <w:top w:val="single" w:sz="4" w:space="0" w:color="CCA400" w:themeColor="accent4"/>
          <w:bottom w:val="single" w:sz="4" w:space="0" w:color="CCA4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CA400" w:themeColor="accent4"/>
          <w:left w:val="nil"/>
        </w:tcBorders>
      </w:tcPr>
    </w:tblStylePr>
    <w:tblStylePr w:type="swCell">
      <w:tblPr/>
      <w:tcPr>
        <w:tcBorders>
          <w:top w:val="double" w:sz="4" w:space="0" w:color="CCA4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C74AA" w:themeColor="accent5"/>
        <w:left w:val="single" w:sz="4" w:space="0" w:color="4C74AA" w:themeColor="accent5"/>
        <w:bottom w:val="single" w:sz="4" w:space="0" w:color="4C74AA" w:themeColor="accent5"/>
        <w:right w:val="single" w:sz="4" w:space="0" w:color="4C74A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C74AA" w:themeFill="accent5"/>
      </w:tcPr>
    </w:tblStylePr>
    <w:tblStylePr w:type="lastRow">
      <w:rPr>
        <w:b/>
        <w:bCs/>
      </w:rPr>
      <w:tblPr/>
      <w:tcPr>
        <w:tcBorders>
          <w:top w:val="double" w:sz="4" w:space="0" w:color="4C74A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C74AA" w:themeColor="accent5"/>
          <w:right w:val="single" w:sz="4" w:space="0" w:color="4C74AA" w:themeColor="accent5"/>
        </w:tcBorders>
      </w:tcPr>
    </w:tblStylePr>
    <w:tblStylePr w:type="band1Horz">
      <w:tblPr/>
      <w:tcPr>
        <w:tcBorders>
          <w:top w:val="single" w:sz="4" w:space="0" w:color="4C74AA" w:themeColor="accent5"/>
          <w:bottom w:val="single" w:sz="4" w:space="0" w:color="4C74A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C74AA" w:themeColor="accent5"/>
          <w:left w:val="nil"/>
        </w:tcBorders>
      </w:tcPr>
    </w:tblStylePr>
    <w:tblStylePr w:type="swCell">
      <w:tblPr/>
      <w:tcPr>
        <w:tcBorders>
          <w:top w:val="double" w:sz="4" w:space="0" w:color="4C74A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16900" w:themeColor="accent6"/>
        <w:left w:val="single" w:sz="4" w:space="0" w:color="E16900" w:themeColor="accent6"/>
        <w:bottom w:val="single" w:sz="4" w:space="0" w:color="E16900" w:themeColor="accent6"/>
        <w:right w:val="single" w:sz="4" w:space="0" w:color="E169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6900" w:themeFill="accent6"/>
      </w:tcPr>
    </w:tblStylePr>
    <w:tblStylePr w:type="lastRow">
      <w:rPr>
        <w:b/>
        <w:bCs/>
      </w:rPr>
      <w:tblPr/>
      <w:tcPr>
        <w:tcBorders>
          <w:top w:val="double" w:sz="4" w:space="0" w:color="E169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6900" w:themeColor="accent6"/>
          <w:right w:val="single" w:sz="4" w:space="0" w:color="E16900" w:themeColor="accent6"/>
        </w:tcBorders>
      </w:tcPr>
    </w:tblStylePr>
    <w:tblStylePr w:type="band1Horz">
      <w:tblPr/>
      <w:tcPr>
        <w:tcBorders>
          <w:top w:val="single" w:sz="4" w:space="0" w:color="E16900" w:themeColor="accent6"/>
          <w:bottom w:val="single" w:sz="4" w:space="0" w:color="E169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6900" w:themeColor="accent6"/>
          <w:left w:val="nil"/>
        </w:tcBorders>
      </w:tcPr>
    </w:tblStylePr>
    <w:tblStylePr w:type="swCell">
      <w:tblPr/>
      <w:tcPr>
        <w:tcBorders>
          <w:top w:val="double" w:sz="4" w:space="0" w:color="E16900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54F7" w:themeColor="accent1" w:themeTint="99"/>
        <w:left w:val="single" w:sz="4" w:space="0" w:color="0054F7" w:themeColor="accent1" w:themeTint="99"/>
        <w:bottom w:val="single" w:sz="4" w:space="0" w:color="0054F7" w:themeColor="accent1" w:themeTint="99"/>
        <w:right w:val="single" w:sz="4" w:space="0" w:color="0054F7" w:themeColor="accent1" w:themeTint="99"/>
        <w:insideH w:val="single" w:sz="4" w:space="0" w:color="0054F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1949" w:themeColor="accent1"/>
          <w:left w:val="single" w:sz="4" w:space="0" w:color="001949" w:themeColor="accent1"/>
          <w:bottom w:val="single" w:sz="4" w:space="0" w:color="001949" w:themeColor="accent1"/>
          <w:right w:val="single" w:sz="4" w:space="0" w:color="001949" w:themeColor="accent1"/>
          <w:insideH w:val="nil"/>
        </w:tcBorders>
        <w:shd w:val="clear" w:color="auto" w:fill="001949" w:themeFill="accent1"/>
      </w:tcPr>
    </w:tblStylePr>
    <w:tblStylePr w:type="lastRow">
      <w:rPr>
        <w:b/>
        <w:bCs/>
      </w:rPr>
      <w:tblPr/>
      <w:tcPr>
        <w:tcBorders>
          <w:top w:val="double" w:sz="4" w:space="0" w:color="0054F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C1" w:themeColor="accent2" w:themeTint="99"/>
        <w:left w:val="single" w:sz="4" w:space="0" w:color="BFBFC1" w:themeColor="accent2" w:themeTint="99"/>
        <w:bottom w:val="single" w:sz="4" w:space="0" w:color="BFBFC1" w:themeColor="accent2" w:themeTint="99"/>
        <w:right w:val="single" w:sz="4" w:space="0" w:color="BFBFC1" w:themeColor="accent2" w:themeTint="99"/>
        <w:insideH w:val="single" w:sz="4" w:space="0" w:color="BFBFC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59699" w:themeColor="accent2"/>
          <w:left w:val="single" w:sz="4" w:space="0" w:color="959699" w:themeColor="accent2"/>
          <w:bottom w:val="single" w:sz="4" w:space="0" w:color="959699" w:themeColor="accent2"/>
          <w:right w:val="single" w:sz="4" w:space="0" w:color="959699" w:themeColor="accent2"/>
          <w:insideH w:val="nil"/>
        </w:tcBorders>
        <w:shd w:val="clear" w:color="auto" w:fill="959699" w:themeFill="accent2"/>
      </w:tcPr>
    </w:tblStylePr>
    <w:tblStylePr w:type="lastRow">
      <w:rPr>
        <w:b/>
        <w:bCs/>
      </w:rPr>
      <w:tblPr/>
      <w:tcPr>
        <w:tcBorders>
          <w:top w:val="double" w:sz="4" w:space="0" w:color="BFBFC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ED66" w:themeColor="accent3" w:themeTint="99"/>
        <w:left w:val="single" w:sz="4" w:space="0" w:color="FFED66" w:themeColor="accent3" w:themeTint="99"/>
        <w:bottom w:val="single" w:sz="4" w:space="0" w:color="FFED66" w:themeColor="accent3" w:themeTint="99"/>
        <w:right w:val="single" w:sz="4" w:space="0" w:color="FFED66" w:themeColor="accent3" w:themeTint="99"/>
        <w:insideH w:val="single" w:sz="4" w:space="0" w:color="FFED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100" w:themeColor="accent3"/>
          <w:left w:val="single" w:sz="4" w:space="0" w:color="FFE100" w:themeColor="accent3"/>
          <w:bottom w:val="single" w:sz="4" w:space="0" w:color="FFE100" w:themeColor="accent3"/>
          <w:right w:val="single" w:sz="4" w:space="0" w:color="FFE100" w:themeColor="accent3"/>
          <w:insideH w:val="nil"/>
        </w:tcBorders>
        <w:shd w:val="clear" w:color="auto" w:fill="FFE100" w:themeFill="accent3"/>
      </w:tcPr>
    </w:tblStylePr>
    <w:tblStylePr w:type="lastRow">
      <w:rPr>
        <w:b/>
        <w:bCs/>
      </w:rPr>
      <w:tblPr/>
      <w:tcPr>
        <w:tcBorders>
          <w:top w:val="double" w:sz="4" w:space="0" w:color="FFED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DA47" w:themeColor="accent4" w:themeTint="99"/>
        <w:left w:val="single" w:sz="4" w:space="0" w:color="FFDA47" w:themeColor="accent4" w:themeTint="99"/>
        <w:bottom w:val="single" w:sz="4" w:space="0" w:color="FFDA47" w:themeColor="accent4" w:themeTint="99"/>
        <w:right w:val="single" w:sz="4" w:space="0" w:color="FFDA47" w:themeColor="accent4" w:themeTint="99"/>
        <w:insideH w:val="single" w:sz="4" w:space="0" w:color="FFDA4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CA400" w:themeColor="accent4"/>
          <w:left w:val="single" w:sz="4" w:space="0" w:color="CCA400" w:themeColor="accent4"/>
          <w:bottom w:val="single" w:sz="4" w:space="0" w:color="CCA400" w:themeColor="accent4"/>
          <w:right w:val="single" w:sz="4" w:space="0" w:color="CCA400" w:themeColor="accent4"/>
          <w:insideH w:val="nil"/>
        </w:tcBorders>
        <w:shd w:val="clear" w:color="auto" w:fill="CCA4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A4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1ABCE" w:themeColor="accent5" w:themeTint="99"/>
        <w:left w:val="single" w:sz="4" w:space="0" w:color="91ABCE" w:themeColor="accent5" w:themeTint="99"/>
        <w:bottom w:val="single" w:sz="4" w:space="0" w:color="91ABCE" w:themeColor="accent5" w:themeTint="99"/>
        <w:right w:val="single" w:sz="4" w:space="0" w:color="91ABCE" w:themeColor="accent5" w:themeTint="99"/>
        <w:insideH w:val="single" w:sz="4" w:space="0" w:color="91ABC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74AA" w:themeColor="accent5"/>
          <w:left w:val="single" w:sz="4" w:space="0" w:color="4C74AA" w:themeColor="accent5"/>
          <w:bottom w:val="single" w:sz="4" w:space="0" w:color="4C74AA" w:themeColor="accent5"/>
          <w:right w:val="single" w:sz="4" w:space="0" w:color="4C74AA" w:themeColor="accent5"/>
          <w:insideH w:val="nil"/>
        </w:tcBorders>
        <w:shd w:val="clear" w:color="auto" w:fill="4C74AA" w:themeFill="accent5"/>
      </w:tcPr>
    </w:tblStylePr>
    <w:tblStylePr w:type="lastRow">
      <w:rPr>
        <w:b/>
        <w:bCs/>
      </w:rPr>
      <w:tblPr/>
      <w:tcPr>
        <w:tcBorders>
          <w:top w:val="double" w:sz="4" w:space="0" w:color="91AB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A354" w:themeColor="accent6" w:themeTint="99"/>
        <w:left w:val="single" w:sz="4" w:space="0" w:color="FFA354" w:themeColor="accent6" w:themeTint="99"/>
        <w:bottom w:val="single" w:sz="4" w:space="0" w:color="FFA354" w:themeColor="accent6" w:themeTint="99"/>
        <w:right w:val="single" w:sz="4" w:space="0" w:color="FFA354" w:themeColor="accent6" w:themeTint="99"/>
        <w:insideH w:val="single" w:sz="4" w:space="0" w:color="FFA35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6900" w:themeColor="accent6"/>
          <w:left w:val="single" w:sz="4" w:space="0" w:color="E16900" w:themeColor="accent6"/>
          <w:bottom w:val="single" w:sz="4" w:space="0" w:color="E16900" w:themeColor="accent6"/>
          <w:right w:val="single" w:sz="4" w:space="0" w:color="E16900" w:themeColor="accent6"/>
          <w:insideH w:val="nil"/>
        </w:tcBorders>
        <w:shd w:val="clear" w:color="auto" w:fill="E16900" w:themeFill="accent6"/>
      </w:tcPr>
    </w:tblStylePr>
    <w:tblStylePr w:type="lastRow">
      <w:rPr>
        <w:b/>
        <w:bCs/>
      </w:rPr>
      <w:tblPr/>
      <w:tcPr>
        <w:tcBorders>
          <w:top w:val="double" w:sz="4" w:space="0" w:color="FFA35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1949" w:themeColor="accent1"/>
        <w:left w:val="single" w:sz="24" w:space="0" w:color="001949" w:themeColor="accent1"/>
        <w:bottom w:val="single" w:sz="24" w:space="0" w:color="001949" w:themeColor="accent1"/>
        <w:right w:val="single" w:sz="24" w:space="0" w:color="001949" w:themeColor="accent1"/>
      </w:tblBorders>
    </w:tblPr>
    <w:tcPr>
      <w:shd w:val="clear" w:color="auto" w:fill="00194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59699" w:themeColor="accent2"/>
        <w:left w:val="single" w:sz="24" w:space="0" w:color="959699" w:themeColor="accent2"/>
        <w:bottom w:val="single" w:sz="24" w:space="0" w:color="959699" w:themeColor="accent2"/>
        <w:right w:val="single" w:sz="24" w:space="0" w:color="959699" w:themeColor="accent2"/>
      </w:tblBorders>
    </w:tblPr>
    <w:tcPr>
      <w:shd w:val="clear" w:color="auto" w:fill="959699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100" w:themeColor="accent3"/>
        <w:left w:val="single" w:sz="24" w:space="0" w:color="FFE100" w:themeColor="accent3"/>
        <w:bottom w:val="single" w:sz="24" w:space="0" w:color="FFE100" w:themeColor="accent3"/>
        <w:right w:val="single" w:sz="24" w:space="0" w:color="FFE100" w:themeColor="accent3"/>
      </w:tblBorders>
    </w:tblPr>
    <w:tcPr>
      <w:shd w:val="clear" w:color="auto" w:fill="FFE1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CA400" w:themeColor="accent4"/>
        <w:left w:val="single" w:sz="24" w:space="0" w:color="CCA400" w:themeColor="accent4"/>
        <w:bottom w:val="single" w:sz="24" w:space="0" w:color="CCA400" w:themeColor="accent4"/>
        <w:right w:val="single" w:sz="24" w:space="0" w:color="CCA400" w:themeColor="accent4"/>
      </w:tblBorders>
    </w:tblPr>
    <w:tcPr>
      <w:shd w:val="clear" w:color="auto" w:fill="CCA4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C74AA" w:themeColor="accent5"/>
        <w:left w:val="single" w:sz="24" w:space="0" w:color="4C74AA" w:themeColor="accent5"/>
        <w:bottom w:val="single" w:sz="24" w:space="0" w:color="4C74AA" w:themeColor="accent5"/>
        <w:right w:val="single" w:sz="24" w:space="0" w:color="4C74AA" w:themeColor="accent5"/>
      </w:tblBorders>
    </w:tblPr>
    <w:tcPr>
      <w:shd w:val="clear" w:color="auto" w:fill="4C74A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16900" w:themeColor="accent6"/>
        <w:left w:val="single" w:sz="24" w:space="0" w:color="E16900" w:themeColor="accent6"/>
        <w:bottom w:val="single" w:sz="24" w:space="0" w:color="E16900" w:themeColor="accent6"/>
        <w:right w:val="single" w:sz="24" w:space="0" w:color="E16900" w:themeColor="accent6"/>
      </w:tblBorders>
    </w:tblPr>
    <w:tcPr>
      <w:shd w:val="clear" w:color="auto" w:fill="E169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72222"/>
    <w:pPr>
      <w:spacing w:after="0" w:line="240" w:lineRule="auto"/>
    </w:pPr>
    <w:rPr>
      <w:color w:val="001236" w:themeColor="accent1" w:themeShade="BF"/>
    </w:rPr>
    <w:tblPr>
      <w:tblStyleRowBandSize w:val="1"/>
      <w:tblStyleColBandSize w:val="1"/>
      <w:tblBorders>
        <w:top w:val="single" w:sz="4" w:space="0" w:color="001949" w:themeColor="accent1"/>
        <w:bottom w:val="single" w:sz="4" w:space="0" w:color="00194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194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1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72222"/>
    <w:pPr>
      <w:spacing w:after="0" w:line="240" w:lineRule="auto"/>
    </w:pPr>
    <w:rPr>
      <w:color w:val="6F6F73" w:themeColor="accent2" w:themeShade="BF"/>
    </w:rPr>
    <w:tblPr>
      <w:tblStyleRowBandSize w:val="1"/>
      <w:tblStyleColBandSize w:val="1"/>
      <w:tblBorders>
        <w:top w:val="single" w:sz="4" w:space="0" w:color="959699" w:themeColor="accent2"/>
        <w:bottom w:val="single" w:sz="4" w:space="0" w:color="959699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59699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5969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72222"/>
    <w:pPr>
      <w:spacing w:after="0" w:line="240" w:lineRule="auto"/>
    </w:pPr>
    <w:rPr>
      <w:color w:val="BFA800" w:themeColor="accent3" w:themeShade="BF"/>
    </w:rPr>
    <w:tblPr>
      <w:tblStyleRowBandSize w:val="1"/>
      <w:tblStyleColBandSize w:val="1"/>
      <w:tblBorders>
        <w:top w:val="single" w:sz="4" w:space="0" w:color="FFE100" w:themeColor="accent3"/>
        <w:bottom w:val="single" w:sz="4" w:space="0" w:color="FFE1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FE1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FE1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72222"/>
    <w:pPr>
      <w:spacing w:after="0" w:line="240" w:lineRule="auto"/>
    </w:pPr>
    <w:rPr>
      <w:color w:val="987A00" w:themeColor="accent4" w:themeShade="BF"/>
    </w:rPr>
    <w:tblPr>
      <w:tblStyleRowBandSize w:val="1"/>
      <w:tblStyleColBandSize w:val="1"/>
      <w:tblBorders>
        <w:top w:val="single" w:sz="4" w:space="0" w:color="CCA400" w:themeColor="accent4"/>
        <w:bottom w:val="single" w:sz="4" w:space="0" w:color="CCA4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CA4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CA4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72222"/>
    <w:pPr>
      <w:spacing w:after="0" w:line="240" w:lineRule="auto"/>
    </w:pPr>
    <w:rPr>
      <w:color w:val="39567F" w:themeColor="accent5" w:themeShade="BF"/>
    </w:rPr>
    <w:tblPr>
      <w:tblStyleRowBandSize w:val="1"/>
      <w:tblStyleColBandSize w:val="1"/>
      <w:tblBorders>
        <w:top w:val="single" w:sz="4" w:space="0" w:color="4C74AA" w:themeColor="accent5"/>
        <w:bottom w:val="single" w:sz="4" w:space="0" w:color="4C74A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C74A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C74A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72222"/>
    <w:pPr>
      <w:spacing w:after="0" w:line="240" w:lineRule="auto"/>
    </w:pPr>
    <w:rPr>
      <w:color w:val="A84E00" w:themeColor="accent6" w:themeShade="BF"/>
    </w:rPr>
    <w:tblPr>
      <w:tblStyleRowBandSize w:val="1"/>
      <w:tblStyleColBandSize w:val="1"/>
      <w:tblBorders>
        <w:top w:val="single" w:sz="4" w:space="0" w:color="E16900" w:themeColor="accent6"/>
        <w:bottom w:val="single" w:sz="4" w:space="0" w:color="E169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169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169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72222"/>
    <w:pPr>
      <w:spacing w:after="0" w:line="240" w:lineRule="auto"/>
    </w:pPr>
    <w:rPr>
      <w:color w:val="00123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194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194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194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194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7C5FF" w:themeFill="accent1" w:themeFillTint="33"/>
      </w:tcPr>
    </w:tblStylePr>
    <w:tblStylePr w:type="band1Horz">
      <w:tblPr/>
      <w:tcPr>
        <w:shd w:val="clear" w:color="auto" w:fill="A7C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72222"/>
    <w:pPr>
      <w:spacing w:after="0" w:line="240" w:lineRule="auto"/>
    </w:pPr>
    <w:rPr>
      <w:color w:val="6F6F7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9699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9699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9699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9699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9E9EA" w:themeFill="accent2" w:themeFillTint="33"/>
      </w:tcPr>
    </w:tblStylePr>
    <w:tblStylePr w:type="band1Horz">
      <w:tblPr/>
      <w:tcPr>
        <w:shd w:val="clear" w:color="auto" w:fill="E9E9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72222"/>
    <w:pPr>
      <w:spacing w:after="0" w:line="240" w:lineRule="auto"/>
    </w:pPr>
    <w:rPr>
      <w:color w:val="BFA8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1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1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1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1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F9CC" w:themeFill="accent3" w:themeFillTint="33"/>
      </w:tcPr>
    </w:tblStylePr>
    <w:tblStylePr w:type="band1Horz">
      <w:tblPr/>
      <w:tcPr>
        <w:shd w:val="clear" w:color="auto" w:fill="FFF9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72222"/>
    <w:pPr>
      <w:spacing w:after="0" w:line="240" w:lineRule="auto"/>
    </w:pPr>
    <w:rPr>
      <w:color w:val="987A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CA4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CA4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CA4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CA4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1" w:themeFill="accent4" w:themeFillTint="33"/>
      </w:tcPr>
    </w:tblStylePr>
    <w:tblStylePr w:type="band1Horz">
      <w:tblPr/>
      <w:tcPr>
        <w:shd w:val="clear" w:color="auto" w:fill="FFF2C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72222"/>
    <w:pPr>
      <w:spacing w:after="0" w:line="240" w:lineRule="auto"/>
    </w:pPr>
    <w:rPr>
      <w:color w:val="39567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C74A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C74A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C74A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C74A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2EE" w:themeFill="accent5" w:themeFillTint="33"/>
      </w:tcPr>
    </w:tblStylePr>
    <w:tblStylePr w:type="band1Horz">
      <w:tblPr/>
      <w:tcPr>
        <w:shd w:val="clear" w:color="auto" w:fill="DAE2E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72222"/>
    <w:pPr>
      <w:spacing w:after="0" w:line="240" w:lineRule="auto"/>
    </w:pPr>
    <w:rPr>
      <w:color w:val="A84E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169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169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169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169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E0C6" w:themeFill="accent6" w:themeFillTint="33"/>
      </w:tcPr>
    </w:tblStylePr>
    <w:tblStylePr w:type="band1Horz">
      <w:tblPr/>
      <w:tcPr>
        <w:shd w:val="clear" w:color="auto" w:fill="FFE0C6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5722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16"/>
      <w14:ligatures w14:val="standardContextual"/>
      <w14:numForm w14:val="oldStyle"/>
      <w14:numSpacing w14:val="proportional"/>
      <w14:cntxtAlts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MediumGrid1">
    <w:name w:val="Medium Grid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3EB6" w:themeColor="accent1" w:themeTint="BF"/>
        <w:left w:val="single" w:sz="8" w:space="0" w:color="003EB6" w:themeColor="accent1" w:themeTint="BF"/>
        <w:bottom w:val="single" w:sz="8" w:space="0" w:color="003EB6" w:themeColor="accent1" w:themeTint="BF"/>
        <w:right w:val="single" w:sz="8" w:space="0" w:color="003EB6" w:themeColor="accent1" w:themeTint="BF"/>
        <w:insideH w:val="single" w:sz="8" w:space="0" w:color="003EB6" w:themeColor="accent1" w:themeTint="BF"/>
        <w:insideV w:val="single" w:sz="8" w:space="0" w:color="003EB6" w:themeColor="accent1" w:themeTint="BF"/>
      </w:tblBorders>
    </w:tblPr>
    <w:tcPr>
      <w:shd w:val="clear" w:color="auto" w:fill="93B7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3EB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56FFF" w:themeFill="accent1" w:themeFillTint="7F"/>
      </w:tcPr>
    </w:tblStylePr>
    <w:tblStylePr w:type="band1Horz">
      <w:tblPr/>
      <w:tcPr>
        <w:shd w:val="clear" w:color="auto" w:fill="256F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AFB0B2" w:themeColor="accent2" w:themeTint="BF"/>
        <w:left w:val="single" w:sz="8" w:space="0" w:color="AFB0B2" w:themeColor="accent2" w:themeTint="BF"/>
        <w:bottom w:val="single" w:sz="8" w:space="0" w:color="AFB0B2" w:themeColor="accent2" w:themeTint="BF"/>
        <w:right w:val="single" w:sz="8" w:space="0" w:color="AFB0B2" w:themeColor="accent2" w:themeTint="BF"/>
        <w:insideH w:val="single" w:sz="8" w:space="0" w:color="AFB0B2" w:themeColor="accent2" w:themeTint="BF"/>
        <w:insideV w:val="single" w:sz="8" w:space="0" w:color="AFB0B2" w:themeColor="accent2" w:themeTint="BF"/>
      </w:tblBorders>
    </w:tblPr>
    <w:tcPr>
      <w:shd w:val="clear" w:color="auto" w:fill="E4E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FB0B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C" w:themeFill="accent2" w:themeFillTint="7F"/>
      </w:tcPr>
    </w:tblStylePr>
    <w:tblStylePr w:type="band1Horz">
      <w:tblPr/>
      <w:tcPr>
        <w:shd w:val="clear" w:color="auto" w:fill="CACACC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E840" w:themeColor="accent3" w:themeTint="BF"/>
        <w:left w:val="single" w:sz="8" w:space="0" w:color="FFE840" w:themeColor="accent3" w:themeTint="BF"/>
        <w:bottom w:val="single" w:sz="8" w:space="0" w:color="FFE840" w:themeColor="accent3" w:themeTint="BF"/>
        <w:right w:val="single" w:sz="8" w:space="0" w:color="FFE840" w:themeColor="accent3" w:themeTint="BF"/>
        <w:insideH w:val="single" w:sz="8" w:space="0" w:color="FFE840" w:themeColor="accent3" w:themeTint="BF"/>
        <w:insideV w:val="single" w:sz="8" w:space="0" w:color="FFE840" w:themeColor="accent3" w:themeTint="BF"/>
      </w:tblBorders>
    </w:tblPr>
    <w:tcPr>
      <w:shd w:val="clear" w:color="auto" w:fill="FFF7C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84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80" w:themeFill="accent3" w:themeFillTint="7F"/>
      </w:tcPr>
    </w:tblStylePr>
    <w:tblStylePr w:type="band1Horz">
      <w:tblPr/>
      <w:tcPr>
        <w:shd w:val="clear" w:color="auto" w:fill="FFF080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D219" w:themeColor="accent4" w:themeTint="BF"/>
        <w:left w:val="single" w:sz="8" w:space="0" w:color="FFD219" w:themeColor="accent4" w:themeTint="BF"/>
        <w:bottom w:val="single" w:sz="8" w:space="0" w:color="FFD219" w:themeColor="accent4" w:themeTint="BF"/>
        <w:right w:val="single" w:sz="8" w:space="0" w:color="FFD219" w:themeColor="accent4" w:themeTint="BF"/>
        <w:insideH w:val="single" w:sz="8" w:space="0" w:color="FFD219" w:themeColor="accent4" w:themeTint="BF"/>
        <w:insideV w:val="single" w:sz="8" w:space="0" w:color="FFD219" w:themeColor="accent4" w:themeTint="BF"/>
      </w:tblBorders>
    </w:tblPr>
    <w:tcPr>
      <w:shd w:val="clear" w:color="auto" w:fill="FFF0B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D21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66" w:themeFill="accent4" w:themeFillTint="7F"/>
      </w:tcPr>
    </w:tblStylePr>
    <w:tblStylePr w:type="band1Horz">
      <w:tblPr/>
      <w:tcPr>
        <w:shd w:val="clear" w:color="auto" w:fill="FFE166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696C1" w:themeColor="accent5" w:themeTint="BF"/>
        <w:left w:val="single" w:sz="8" w:space="0" w:color="7696C1" w:themeColor="accent5" w:themeTint="BF"/>
        <w:bottom w:val="single" w:sz="8" w:space="0" w:color="7696C1" w:themeColor="accent5" w:themeTint="BF"/>
        <w:right w:val="single" w:sz="8" w:space="0" w:color="7696C1" w:themeColor="accent5" w:themeTint="BF"/>
        <w:insideH w:val="single" w:sz="8" w:space="0" w:color="7696C1" w:themeColor="accent5" w:themeTint="BF"/>
        <w:insideV w:val="single" w:sz="8" w:space="0" w:color="7696C1" w:themeColor="accent5" w:themeTint="BF"/>
      </w:tblBorders>
    </w:tblPr>
    <w:tcPr>
      <w:shd w:val="clear" w:color="auto" w:fill="D1DCE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696C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B9D6" w:themeFill="accent5" w:themeFillTint="7F"/>
      </w:tcPr>
    </w:tblStylePr>
    <w:tblStylePr w:type="band1Horz">
      <w:tblPr/>
      <w:tcPr>
        <w:shd w:val="clear" w:color="auto" w:fill="A4B9D6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8D29" w:themeColor="accent6" w:themeTint="BF"/>
        <w:left w:val="single" w:sz="8" w:space="0" w:color="FF8D29" w:themeColor="accent6" w:themeTint="BF"/>
        <w:bottom w:val="single" w:sz="8" w:space="0" w:color="FF8D29" w:themeColor="accent6" w:themeTint="BF"/>
        <w:right w:val="single" w:sz="8" w:space="0" w:color="FF8D29" w:themeColor="accent6" w:themeTint="BF"/>
        <w:insideH w:val="single" w:sz="8" w:space="0" w:color="FF8D29" w:themeColor="accent6" w:themeTint="BF"/>
        <w:insideV w:val="single" w:sz="8" w:space="0" w:color="FF8D29" w:themeColor="accent6" w:themeTint="BF"/>
      </w:tblBorders>
    </w:tblPr>
    <w:tcPr>
      <w:shd w:val="clear" w:color="auto" w:fill="FFD9B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2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1" w:themeFill="accent6" w:themeFillTint="7F"/>
      </w:tcPr>
    </w:tblStylePr>
    <w:tblStylePr w:type="band1Horz">
      <w:tblPr/>
      <w:tcPr>
        <w:shd w:val="clear" w:color="auto" w:fill="FFB371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1949" w:themeColor="accent1"/>
        <w:left w:val="single" w:sz="8" w:space="0" w:color="001949" w:themeColor="accent1"/>
        <w:bottom w:val="single" w:sz="8" w:space="0" w:color="001949" w:themeColor="accent1"/>
        <w:right w:val="single" w:sz="8" w:space="0" w:color="001949" w:themeColor="accent1"/>
        <w:insideH w:val="single" w:sz="8" w:space="0" w:color="001949" w:themeColor="accent1"/>
        <w:insideV w:val="single" w:sz="8" w:space="0" w:color="001949" w:themeColor="accent1"/>
      </w:tblBorders>
    </w:tblPr>
    <w:tcPr>
      <w:shd w:val="clear" w:color="auto" w:fill="93B7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4E2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C5FF" w:themeFill="accent1" w:themeFillTint="33"/>
      </w:tcPr>
    </w:tblStylePr>
    <w:tblStylePr w:type="band1Vert">
      <w:tblPr/>
      <w:tcPr>
        <w:shd w:val="clear" w:color="auto" w:fill="256FFF" w:themeFill="accent1" w:themeFillTint="7F"/>
      </w:tcPr>
    </w:tblStylePr>
    <w:tblStylePr w:type="band1Horz">
      <w:tblPr/>
      <w:tcPr>
        <w:tcBorders>
          <w:insideH w:val="single" w:sz="6" w:space="0" w:color="001949" w:themeColor="accent1"/>
          <w:insideV w:val="single" w:sz="6" w:space="0" w:color="001949" w:themeColor="accent1"/>
        </w:tcBorders>
        <w:shd w:val="clear" w:color="auto" w:fill="256F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59699" w:themeColor="accent2"/>
        <w:left w:val="single" w:sz="8" w:space="0" w:color="959699" w:themeColor="accent2"/>
        <w:bottom w:val="single" w:sz="8" w:space="0" w:color="959699" w:themeColor="accent2"/>
        <w:right w:val="single" w:sz="8" w:space="0" w:color="959699" w:themeColor="accent2"/>
        <w:insideH w:val="single" w:sz="8" w:space="0" w:color="959699" w:themeColor="accent2"/>
        <w:insideV w:val="single" w:sz="8" w:space="0" w:color="959699" w:themeColor="accent2"/>
      </w:tblBorders>
    </w:tblPr>
    <w:tcPr>
      <w:shd w:val="clear" w:color="auto" w:fill="E4E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9EA" w:themeFill="accent2" w:themeFillTint="33"/>
      </w:tcPr>
    </w:tblStylePr>
    <w:tblStylePr w:type="band1Vert">
      <w:tblPr/>
      <w:tcPr>
        <w:shd w:val="clear" w:color="auto" w:fill="CACACC" w:themeFill="accent2" w:themeFillTint="7F"/>
      </w:tcPr>
    </w:tblStylePr>
    <w:tblStylePr w:type="band1Horz">
      <w:tblPr/>
      <w:tcPr>
        <w:tcBorders>
          <w:insideH w:val="single" w:sz="6" w:space="0" w:color="959699" w:themeColor="accent2"/>
          <w:insideV w:val="single" w:sz="6" w:space="0" w:color="959699" w:themeColor="accent2"/>
        </w:tcBorders>
        <w:shd w:val="clear" w:color="auto" w:fill="CACAC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100" w:themeColor="accent3"/>
        <w:left w:val="single" w:sz="8" w:space="0" w:color="FFE100" w:themeColor="accent3"/>
        <w:bottom w:val="single" w:sz="8" w:space="0" w:color="FFE100" w:themeColor="accent3"/>
        <w:right w:val="single" w:sz="8" w:space="0" w:color="FFE100" w:themeColor="accent3"/>
        <w:insideH w:val="single" w:sz="8" w:space="0" w:color="FFE100" w:themeColor="accent3"/>
        <w:insideV w:val="single" w:sz="8" w:space="0" w:color="FFE100" w:themeColor="accent3"/>
      </w:tblBorders>
    </w:tblPr>
    <w:tcPr>
      <w:shd w:val="clear" w:color="auto" w:fill="FFF7C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E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CC" w:themeFill="accent3" w:themeFillTint="33"/>
      </w:tcPr>
    </w:tblStylePr>
    <w:tblStylePr w:type="band1Vert">
      <w:tblPr/>
      <w:tcPr>
        <w:shd w:val="clear" w:color="auto" w:fill="FFF080" w:themeFill="accent3" w:themeFillTint="7F"/>
      </w:tcPr>
    </w:tblStylePr>
    <w:tblStylePr w:type="band1Horz">
      <w:tblPr/>
      <w:tcPr>
        <w:tcBorders>
          <w:insideH w:val="single" w:sz="6" w:space="0" w:color="FFE100" w:themeColor="accent3"/>
          <w:insideV w:val="single" w:sz="6" w:space="0" w:color="FFE100" w:themeColor="accent3"/>
        </w:tcBorders>
        <w:shd w:val="clear" w:color="auto" w:fill="FFF08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CA400" w:themeColor="accent4"/>
        <w:left w:val="single" w:sz="8" w:space="0" w:color="CCA400" w:themeColor="accent4"/>
        <w:bottom w:val="single" w:sz="8" w:space="0" w:color="CCA400" w:themeColor="accent4"/>
        <w:right w:val="single" w:sz="8" w:space="0" w:color="CCA400" w:themeColor="accent4"/>
        <w:insideH w:val="single" w:sz="8" w:space="0" w:color="CCA400" w:themeColor="accent4"/>
        <w:insideV w:val="single" w:sz="8" w:space="0" w:color="CCA400" w:themeColor="accent4"/>
      </w:tblBorders>
    </w:tblPr>
    <w:tcPr>
      <w:shd w:val="clear" w:color="auto" w:fill="FFF0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1" w:themeFill="accent4" w:themeFillTint="33"/>
      </w:tcPr>
    </w:tblStylePr>
    <w:tblStylePr w:type="band1Vert">
      <w:tblPr/>
      <w:tcPr>
        <w:shd w:val="clear" w:color="auto" w:fill="FFE166" w:themeFill="accent4" w:themeFillTint="7F"/>
      </w:tcPr>
    </w:tblStylePr>
    <w:tblStylePr w:type="band1Horz">
      <w:tblPr/>
      <w:tcPr>
        <w:tcBorders>
          <w:insideH w:val="single" w:sz="6" w:space="0" w:color="CCA400" w:themeColor="accent4"/>
          <w:insideV w:val="single" w:sz="6" w:space="0" w:color="CCA400" w:themeColor="accent4"/>
        </w:tcBorders>
        <w:shd w:val="clear" w:color="auto" w:fill="FFE1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C74AA" w:themeColor="accent5"/>
        <w:left w:val="single" w:sz="8" w:space="0" w:color="4C74AA" w:themeColor="accent5"/>
        <w:bottom w:val="single" w:sz="8" w:space="0" w:color="4C74AA" w:themeColor="accent5"/>
        <w:right w:val="single" w:sz="8" w:space="0" w:color="4C74AA" w:themeColor="accent5"/>
        <w:insideH w:val="single" w:sz="8" w:space="0" w:color="4C74AA" w:themeColor="accent5"/>
        <w:insideV w:val="single" w:sz="8" w:space="0" w:color="4C74AA" w:themeColor="accent5"/>
      </w:tblBorders>
    </w:tblPr>
    <w:tcPr>
      <w:shd w:val="clear" w:color="auto" w:fill="D1DCE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1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2EE" w:themeFill="accent5" w:themeFillTint="33"/>
      </w:tcPr>
    </w:tblStylePr>
    <w:tblStylePr w:type="band1Vert">
      <w:tblPr/>
      <w:tcPr>
        <w:shd w:val="clear" w:color="auto" w:fill="A4B9D6" w:themeFill="accent5" w:themeFillTint="7F"/>
      </w:tcPr>
    </w:tblStylePr>
    <w:tblStylePr w:type="band1Horz">
      <w:tblPr/>
      <w:tcPr>
        <w:tcBorders>
          <w:insideH w:val="single" w:sz="6" w:space="0" w:color="4C74AA" w:themeColor="accent5"/>
          <w:insideV w:val="single" w:sz="6" w:space="0" w:color="4C74AA" w:themeColor="accent5"/>
        </w:tcBorders>
        <w:shd w:val="clear" w:color="auto" w:fill="A4B9D6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6900" w:themeColor="accent6"/>
        <w:left w:val="single" w:sz="8" w:space="0" w:color="E16900" w:themeColor="accent6"/>
        <w:bottom w:val="single" w:sz="8" w:space="0" w:color="E16900" w:themeColor="accent6"/>
        <w:right w:val="single" w:sz="8" w:space="0" w:color="E16900" w:themeColor="accent6"/>
        <w:insideH w:val="single" w:sz="8" w:space="0" w:color="E16900" w:themeColor="accent6"/>
        <w:insideV w:val="single" w:sz="8" w:space="0" w:color="E16900" w:themeColor="accent6"/>
      </w:tblBorders>
    </w:tblPr>
    <w:tcPr>
      <w:shd w:val="clear" w:color="auto" w:fill="FFD9B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0E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6" w:themeFill="accent6" w:themeFillTint="33"/>
      </w:tcPr>
    </w:tblStylePr>
    <w:tblStylePr w:type="band1Vert">
      <w:tblPr/>
      <w:tcPr>
        <w:shd w:val="clear" w:color="auto" w:fill="FFB371" w:themeFill="accent6" w:themeFillTint="7F"/>
      </w:tcPr>
    </w:tblStylePr>
    <w:tblStylePr w:type="band1Horz">
      <w:tblPr/>
      <w:tcPr>
        <w:tcBorders>
          <w:insideH w:val="single" w:sz="6" w:space="0" w:color="E16900" w:themeColor="accent6"/>
          <w:insideV w:val="single" w:sz="6" w:space="0" w:color="E16900" w:themeColor="accent6"/>
        </w:tcBorders>
        <w:shd w:val="clear" w:color="auto" w:fill="FFB37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3B7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9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9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19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19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56F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56F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E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969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969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5969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5969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C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1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1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1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1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08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080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0B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CA4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CA4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CA4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CA4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16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166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DCE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C74A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C74A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C74A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C74A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4B9D6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4B9D6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9B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69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69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169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169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37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371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1949" w:themeColor="accent1"/>
        <w:bottom w:val="single" w:sz="8" w:space="0" w:color="0019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1949" w:themeColor="accent1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001949" w:themeColor="accent1"/>
          <w:bottom w:val="single" w:sz="8" w:space="0" w:color="0019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949" w:themeColor="accent1"/>
          <w:bottom w:val="single" w:sz="8" w:space="0" w:color="001949" w:themeColor="accent1"/>
        </w:tcBorders>
      </w:tcPr>
    </w:tblStylePr>
    <w:tblStylePr w:type="band1Vert">
      <w:tblPr/>
      <w:tcPr>
        <w:shd w:val="clear" w:color="auto" w:fill="93B7FF" w:themeFill="accent1" w:themeFillTint="3F"/>
      </w:tcPr>
    </w:tblStylePr>
    <w:tblStylePr w:type="band1Horz">
      <w:tblPr/>
      <w:tcPr>
        <w:shd w:val="clear" w:color="auto" w:fill="93B7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59699" w:themeColor="accent2"/>
        <w:bottom w:val="single" w:sz="8" w:space="0" w:color="95969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59699" w:themeColor="accent2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959699" w:themeColor="accent2"/>
          <w:bottom w:val="single" w:sz="8" w:space="0" w:color="95969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59699" w:themeColor="accent2"/>
          <w:bottom w:val="single" w:sz="8" w:space="0" w:color="959699" w:themeColor="accent2"/>
        </w:tcBorders>
      </w:tcPr>
    </w:tblStylePr>
    <w:tblStylePr w:type="band1Vert">
      <w:tblPr/>
      <w:tcPr>
        <w:shd w:val="clear" w:color="auto" w:fill="E4E4E5" w:themeFill="accent2" w:themeFillTint="3F"/>
      </w:tcPr>
    </w:tblStylePr>
    <w:tblStylePr w:type="band1Horz">
      <w:tblPr/>
      <w:tcPr>
        <w:shd w:val="clear" w:color="auto" w:fill="E4E4E5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E100" w:themeColor="accent3"/>
        <w:bottom w:val="single" w:sz="8" w:space="0" w:color="FFE1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100" w:themeColor="accent3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FFE100" w:themeColor="accent3"/>
          <w:bottom w:val="single" w:sz="8" w:space="0" w:color="FFE1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100" w:themeColor="accent3"/>
          <w:bottom w:val="single" w:sz="8" w:space="0" w:color="FFE100" w:themeColor="accent3"/>
        </w:tcBorders>
      </w:tcPr>
    </w:tblStylePr>
    <w:tblStylePr w:type="band1Vert">
      <w:tblPr/>
      <w:tcPr>
        <w:shd w:val="clear" w:color="auto" w:fill="FFF7C0" w:themeFill="accent3" w:themeFillTint="3F"/>
      </w:tcPr>
    </w:tblStylePr>
    <w:tblStylePr w:type="band1Horz">
      <w:tblPr/>
      <w:tcPr>
        <w:shd w:val="clear" w:color="auto" w:fill="FFF7C0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CA400" w:themeColor="accent4"/>
        <w:bottom w:val="single" w:sz="8" w:space="0" w:color="CCA4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CA400" w:themeColor="accent4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CCA400" w:themeColor="accent4"/>
          <w:bottom w:val="single" w:sz="8" w:space="0" w:color="CCA4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CA400" w:themeColor="accent4"/>
          <w:bottom w:val="single" w:sz="8" w:space="0" w:color="CCA400" w:themeColor="accent4"/>
        </w:tcBorders>
      </w:tcPr>
    </w:tblStylePr>
    <w:tblStylePr w:type="band1Vert">
      <w:tblPr/>
      <w:tcPr>
        <w:shd w:val="clear" w:color="auto" w:fill="FFF0B3" w:themeFill="accent4" w:themeFillTint="3F"/>
      </w:tcPr>
    </w:tblStylePr>
    <w:tblStylePr w:type="band1Horz">
      <w:tblPr/>
      <w:tcPr>
        <w:shd w:val="clear" w:color="auto" w:fill="FFF0B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C74AA" w:themeColor="accent5"/>
        <w:bottom w:val="single" w:sz="8" w:space="0" w:color="4C74A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C74AA" w:themeColor="accent5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4C74AA" w:themeColor="accent5"/>
          <w:bottom w:val="single" w:sz="8" w:space="0" w:color="4C74A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C74AA" w:themeColor="accent5"/>
          <w:bottom w:val="single" w:sz="8" w:space="0" w:color="4C74AA" w:themeColor="accent5"/>
        </w:tcBorders>
      </w:tcPr>
    </w:tblStylePr>
    <w:tblStylePr w:type="band1Vert">
      <w:tblPr/>
      <w:tcPr>
        <w:shd w:val="clear" w:color="auto" w:fill="D1DCEA" w:themeFill="accent5" w:themeFillTint="3F"/>
      </w:tcPr>
    </w:tblStylePr>
    <w:tblStylePr w:type="band1Horz">
      <w:tblPr/>
      <w:tcPr>
        <w:shd w:val="clear" w:color="auto" w:fill="D1DCEA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16900" w:themeColor="accent6"/>
        <w:bottom w:val="single" w:sz="8" w:space="0" w:color="E169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16900" w:themeColor="accent6"/>
        </w:tcBorders>
      </w:tcPr>
    </w:tblStylePr>
    <w:tblStylePr w:type="lastRow">
      <w:rPr>
        <w:b/>
        <w:bCs/>
        <w:color w:val="1C3553" w:themeColor="text2"/>
      </w:rPr>
      <w:tblPr/>
      <w:tcPr>
        <w:tcBorders>
          <w:top w:val="single" w:sz="8" w:space="0" w:color="E16900" w:themeColor="accent6"/>
          <w:bottom w:val="single" w:sz="8" w:space="0" w:color="E169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6900" w:themeColor="accent6"/>
          <w:bottom w:val="single" w:sz="8" w:space="0" w:color="E16900" w:themeColor="accent6"/>
        </w:tcBorders>
      </w:tcPr>
    </w:tblStylePr>
    <w:tblStylePr w:type="band1Vert">
      <w:tblPr/>
      <w:tcPr>
        <w:shd w:val="clear" w:color="auto" w:fill="FFD9B8" w:themeFill="accent6" w:themeFillTint="3F"/>
      </w:tcPr>
    </w:tblStylePr>
    <w:tblStylePr w:type="band1Horz">
      <w:tblPr/>
      <w:tcPr>
        <w:shd w:val="clear" w:color="auto" w:fill="FFD9B8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1949" w:themeColor="accent1"/>
        <w:left w:val="single" w:sz="8" w:space="0" w:color="001949" w:themeColor="accent1"/>
        <w:bottom w:val="single" w:sz="8" w:space="0" w:color="001949" w:themeColor="accent1"/>
        <w:right w:val="single" w:sz="8" w:space="0" w:color="0019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9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9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19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B7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3B7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59699" w:themeColor="accent2"/>
        <w:left w:val="single" w:sz="8" w:space="0" w:color="959699" w:themeColor="accent2"/>
        <w:bottom w:val="single" w:sz="8" w:space="0" w:color="959699" w:themeColor="accent2"/>
        <w:right w:val="single" w:sz="8" w:space="0" w:color="959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59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59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59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100" w:themeColor="accent3"/>
        <w:left w:val="single" w:sz="8" w:space="0" w:color="FFE100" w:themeColor="accent3"/>
        <w:bottom w:val="single" w:sz="8" w:space="0" w:color="FFE100" w:themeColor="accent3"/>
        <w:right w:val="single" w:sz="8" w:space="0" w:color="FFE1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1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1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1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CA400" w:themeColor="accent4"/>
        <w:left w:val="single" w:sz="8" w:space="0" w:color="CCA400" w:themeColor="accent4"/>
        <w:bottom w:val="single" w:sz="8" w:space="0" w:color="CCA400" w:themeColor="accent4"/>
        <w:right w:val="single" w:sz="8" w:space="0" w:color="CCA4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A4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A4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A4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0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0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C74AA" w:themeColor="accent5"/>
        <w:left w:val="single" w:sz="8" w:space="0" w:color="4C74AA" w:themeColor="accent5"/>
        <w:bottom w:val="single" w:sz="8" w:space="0" w:color="4C74AA" w:themeColor="accent5"/>
        <w:right w:val="single" w:sz="8" w:space="0" w:color="4C74A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C74A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C74A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C74A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CE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DCE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6900" w:themeColor="accent6"/>
        <w:left w:val="single" w:sz="8" w:space="0" w:color="E16900" w:themeColor="accent6"/>
        <w:bottom w:val="single" w:sz="8" w:space="0" w:color="E16900" w:themeColor="accent6"/>
        <w:right w:val="single" w:sz="8" w:space="0" w:color="E16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6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6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16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3EB6" w:themeColor="accent1" w:themeTint="BF"/>
        <w:left w:val="single" w:sz="8" w:space="0" w:color="003EB6" w:themeColor="accent1" w:themeTint="BF"/>
        <w:bottom w:val="single" w:sz="8" w:space="0" w:color="003EB6" w:themeColor="accent1" w:themeTint="BF"/>
        <w:right w:val="single" w:sz="8" w:space="0" w:color="003EB6" w:themeColor="accent1" w:themeTint="BF"/>
        <w:insideH w:val="single" w:sz="8" w:space="0" w:color="003EB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3EB6" w:themeColor="accent1" w:themeTint="BF"/>
          <w:left w:val="single" w:sz="8" w:space="0" w:color="003EB6" w:themeColor="accent1" w:themeTint="BF"/>
          <w:bottom w:val="single" w:sz="8" w:space="0" w:color="003EB6" w:themeColor="accent1" w:themeTint="BF"/>
          <w:right w:val="single" w:sz="8" w:space="0" w:color="003EB6" w:themeColor="accent1" w:themeTint="BF"/>
          <w:insideH w:val="nil"/>
          <w:insideV w:val="nil"/>
        </w:tcBorders>
        <w:shd w:val="clear" w:color="auto" w:fill="0019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EB6" w:themeColor="accent1" w:themeTint="BF"/>
          <w:left w:val="single" w:sz="8" w:space="0" w:color="003EB6" w:themeColor="accent1" w:themeTint="BF"/>
          <w:bottom w:val="single" w:sz="8" w:space="0" w:color="003EB6" w:themeColor="accent1" w:themeTint="BF"/>
          <w:right w:val="single" w:sz="8" w:space="0" w:color="003EB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3B7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3B7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AFB0B2" w:themeColor="accent2" w:themeTint="BF"/>
        <w:left w:val="single" w:sz="8" w:space="0" w:color="AFB0B2" w:themeColor="accent2" w:themeTint="BF"/>
        <w:bottom w:val="single" w:sz="8" w:space="0" w:color="AFB0B2" w:themeColor="accent2" w:themeTint="BF"/>
        <w:right w:val="single" w:sz="8" w:space="0" w:color="AFB0B2" w:themeColor="accent2" w:themeTint="BF"/>
        <w:insideH w:val="single" w:sz="8" w:space="0" w:color="AFB0B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FB0B2" w:themeColor="accent2" w:themeTint="BF"/>
          <w:left w:val="single" w:sz="8" w:space="0" w:color="AFB0B2" w:themeColor="accent2" w:themeTint="BF"/>
          <w:bottom w:val="single" w:sz="8" w:space="0" w:color="AFB0B2" w:themeColor="accent2" w:themeTint="BF"/>
          <w:right w:val="single" w:sz="8" w:space="0" w:color="AFB0B2" w:themeColor="accent2" w:themeTint="BF"/>
          <w:insideH w:val="nil"/>
          <w:insideV w:val="nil"/>
        </w:tcBorders>
        <w:shd w:val="clear" w:color="auto" w:fill="95969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FB0B2" w:themeColor="accent2" w:themeTint="BF"/>
          <w:left w:val="single" w:sz="8" w:space="0" w:color="AFB0B2" w:themeColor="accent2" w:themeTint="BF"/>
          <w:bottom w:val="single" w:sz="8" w:space="0" w:color="AFB0B2" w:themeColor="accent2" w:themeTint="BF"/>
          <w:right w:val="single" w:sz="8" w:space="0" w:color="AFB0B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E840" w:themeColor="accent3" w:themeTint="BF"/>
        <w:left w:val="single" w:sz="8" w:space="0" w:color="FFE840" w:themeColor="accent3" w:themeTint="BF"/>
        <w:bottom w:val="single" w:sz="8" w:space="0" w:color="FFE840" w:themeColor="accent3" w:themeTint="BF"/>
        <w:right w:val="single" w:sz="8" w:space="0" w:color="FFE840" w:themeColor="accent3" w:themeTint="BF"/>
        <w:insideH w:val="single" w:sz="8" w:space="0" w:color="FFE84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840" w:themeColor="accent3" w:themeTint="BF"/>
          <w:left w:val="single" w:sz="8" w:space="0" w:color="FFE840" w:themeColor="accent3" w:themeTint="BF"/>
          <w:bottom w:val="single" w:sz="8" w:space="0" w:color="FFE840" w:themeColor="accent3" w:themeTint="BF"/>
          <w:right w:val="single" w:sz="8" w:space="0" w:color="FFE840" w:themeColor="accent3" w:themeTint="BF"/>
          <w:insideH w:val="nil"/>
          <w:insideV w:val="nil"/>
        </w:tcBorders>
        <w:shd w:val="clear" w:color="auto" w:fill="FFE1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840" w:themeColor="accent3" w:themeTint="BF"/>
          <w:left w:val="single" w:sz="8" w:space="0" w:color="FFE840" w:themeColor="accent3" w:themeTint="BF"/>
          <w:bottom w:val="single" w:sz="8" w:space="0" w:color="FFE840" w:themeColor="accent3" w:themeTint="BF"/>
          <w:right w:val="single" w:sz="8" w:space="0" w:color="FFE84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D219" w:themeColor="accent4" w:themeTint="BF"/>
        <w:left w:val="single" w:sz="8" w:space="0" w:color="FFD219" w:themeColor="accent4" w:themeTint="BF"/>
        <w:bottom w:val="single" w:sz="8" w:space="0" w:color="FFD219" w:themeColor="accent4" w:themeTint="BF"/>
        <w:right w:val="single" w:sz="8" w:space="0" w:color="FFD219" w:themeColor="accent4" w:themeTint="BF"/>
        <w:insideH w:val="single" w:sz="8" w:space="0" w:color="FFD21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219" w:themeColor="accent4" w:themeTint="BF"/>
          <w:left w:val="single" w:sz="8" w:space="0" w:color="FFD219" w:themeColor="accent4" w:themeTint="BF"/>
          <w:bottom w:val="single" w:sz="8" w:space="0" w:color="FFD219" w:themeColor="accent4" w:themeTint="BF"/>
          <w:right w:val="single" w:sz="8" w:space="0" w:color="FFD219" w:themeColor="accent4" w:themeTint="BF"/>
          <w:insideH w:val="nil"/>
          <w:insideV w:val="nil"/>
        </w:tcBorders>
        <w:shd w:val="clear" w:color="auto" w:fill="CCA4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219" w:themeColor="accent4" w:themeTint="BF"/>
          <w:left w:val="single" w:sz="8" w:space="0" w:color="FFD219" w:themeColor="accent4" w:themeTint="BF"/>
          <w:bottom w:val="single" w:sz="8" w:space="0" w:color="FFD219" w:themeColor="accent4" w:themeTint="BF"/>
          <w:right w:val="single" w:sz="8" w:space="0" w:color="FFD21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B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0B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696C1" w:themeColor="accent5" w:themeTint="BF"/>
        <w:left w:val="single" w:sz="8" w:space="0" w:color="7696C1" w:themeColor="accent5" w:themeTint="BF"/>
        <w:bottom w:val="single" w:sz="8" w:space="0" w:color="7696C1" w:themeColor="accent5" w:themeTint="BF"/>
        <w:right w:val="single" w:sz="8" w:space="0" w:color="7696C1" w:themeColor="accent5" w:themeTint="BF"/>
        <w:insideH w:val="single" w:sz="8" w:space="0" w:color="7696C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696C1" w:themeColor="accent5" w:themeTint="BF"/>
          <w:left w:val="single" w:sz="8" w:space="0" w:color="7696C1" w:themeColor="accent5" w:themeTint="BF"/>
          <w:bottom w:val="single" w:sz="8" w:space="0" w:color="7696C1" w:themeColor="accent5" w:themeTint="BF"/>
          <w:right w:val="single" w:sz="8" w:space="0" w:color="7696C1" w:themeColor="accent5" w:themeTint="BF"/>
          <w:insideH w:val="nil"/>
          <w:insideV w:val="nil"/>
        </w:tcBorders>
        <w:shd w:val="clear" w:color="auto" w:fill="4C74A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96C1" w:themeColor="accent5" w:themeTint="BF"/>
          <w:left w:val="single" w:sz="8" w:space="0" w:color="7696C1" w:themeColor="accent5" w:themeTint="BF"/>
          <w:bottom w:val="single" w:sz="8" w:space="0" w:color="7696C1" w:themeColor="accent5" w:themeTint="BF"/>
          <w:right w:val="single" w:sz="8" w:space="0" w:color="7696C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DCE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DCE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8D29" w:themeColor="accent6" w:themeTint="BF"/>
        <w:left w:val="single" w:sz="8" w:space="0" w:color="FF8D29" w:themeColor="accent6" w:themeTint="BF"/>
        <w:bottom w:val="single" w:sz="8" w:space="0" w:color="FF8D29" w:themeColor="accent6" w:themeTint="BF"/>
        <w:right w:val="single" w:sz="8" w:space="0" w:color="FF8D29" w:themeColor="accent6" w:themeTint="BF"/>
        <w:insideH w:val="single" w:sz="8" w:space="0" w:color="FF8D2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D29" w:themeColor="accent6" w:themeTint="BF"/>
          <w:left w:val="single" w:sz="8" w:space="0" w:color="FF8D29" w:themeColor="accent6" w:themeTint="BF"/>
          <w:bottom w:val="single" w:sz="8" w:space="0" w:color="FF8D29" w:themeColor="accent6" w:themeTint="BF"/>
          <w:right w:val="single" w:sz="8" w:space="0" w:color="FF8D29" w:themeColor="accent6" w:themeTint="BF"/>
          <w:insideH w:val="nil"/>
          <w:insideV w:val="nil"/>
        </w:tcBorders>
        <w:shd w:val="clear" w:color="auto" w:fill="E169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29" w:themeColor="accent6" w:themeTint="BF"/>
          <w:left w:val="single" w:sz="8" w:space="0" w:color="FF8D29" w:themeColor="accent6" w:themeTint="BF"/>
          <w:bottom w:val="single" w:sz="8" w:space="0" w:color="FF8D29" w:themeColor="accent6" w:themeTint="BF"/>
          <w:right w:val="single" w:sz="8" w:space="0" w:color="FF8D2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9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9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9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5969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69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5969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1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1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1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A4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A4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A4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C74A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74A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C74A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69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69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69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722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72222"/>
    <w:rPr>
      <w:rFonts w:asciiTheme="majorHAnsi" w:eastAsiaTheme="majorEastAsia" w:hAnsiTheme="majorHAnsi" w:cstheme="majorBidi"/>
      <w:kern w:val="16"/>
      <w:sz w:val="24"/>
      <w:szCs w:val="24"/>
      <w:shd w:val="pct20" w:color="auto" w:fill="auto"/>
      <w14:ligatures w14:val="standardContextual"/>
      <w14:numForm w14:val="oldStyle"/>
      <w14:numSpacing w14:val="proportional"/>
      <w14:cntxtAlts/>
    </w:rPr>
  </w:style>
  <w:style w:type="paragraph" w:styleId="NoSpacing">
    <w:name w:val="No Spacing"/>
    <w:uiPriority w:val="1"/>
    <w:semiHidden/>
    <w:unhideWhenUsed/>
    <w:qFormat/>
    <w:rsid w:val="00572222"/>
    <w:pPr>
      <w:spacing w:after="0" w:line="240" w:lineRule="auto"/>
    </w:pPr>
    <w:rPr>
      <w:kern w:val="16"/>
      <w14:ligatures w14:val="standardContextual"/>
      <w14:numForm w14:val="oldStyle"/>
      <w14:numSpacing w14:val="proportional"/>
      <w14:cntxtAlts/>
    </w:rPr>
  </w:style>
  <w:style w:type="paragraph" w:styleId="NormalWeb">
    <w:name w:val="Normal (Web)"/>
    <w:basedOn w:val="Normal"/>
    <w:uiPriority w:val="99"/>
    <w:semiHidden/>
    <w:unhideWhenUsed/>
    <w:rsid w:val="0057222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7222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72222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PageNumber">
    <w:name w:val="page number"/>
    <w:basedOn w:val="DefaultParagraphFont"/>
    <w:uiPriority w:val="99"/>
    <w:semiHidden/>
    <w:unhideWhenUsed/>
    <w:rsid w:val="00572222"/>
    <w:rPr>
      <w:sz w:val="22"/>
    </w:rPr>
  </w:style>
  <w:style w:type="table" w:styleId="PlainTable1">
    <w:name w:val="Plain Table 1"/>
    <w:basedOn w:val="TableNormal"/>
    <w:uiPriority w:val="4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1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2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3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4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7222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72222"/>
    <w:rPr>
      <w:rFonts w:ascii="Consolas" w:hAnsi="Consolas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57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72222"/>
    <w:rPr>
      <w:i/>
      <w:iCs/>
      <w:color w:val="404040" w:themeColor="text1" w:themeTint="BF"/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572222"/>
  </w:style>
  <w:style w:type="character" w:customStyle="1" w:styleId="SalutationChar">
    <w:name w:val="Salutation Char"/>
    <w:basedOn w:val="DefaultParagraphFont"/>
    <w:link w:val="Salutation"/>
    <w:uiPriority w:val="5"/>
    <w:rsid w:val="00752FC4"/>
  </w:style>
  <w:style w:type="paragraph" w:styleId="Signature">
    <w:name w:val="Signature"/>
    <w:basedOn w:val="Normal"/>
    <w:next w:val="Normal"/>
    <w:link w:val="SignatureChar"/>
    <w:uiPriority w:val="7"/>
    <w:qFormat/>
    <w:rsid w:val="00254E0D"/>
    <w:pPr>
      <w:contextualSpacing/>
    </w:pPr>
  </w:style>
  <w:style w:type="character" w:customStyle="1" w:styleId="SignatureChar">
    <w:name w:val="Signature Char"/>
    <w:basedOn w:val="DefaultParagraphFont"/>
    <w:link w:val="Signature"/>
    <w:uiPriority w:val="7"/>
    <w:rsid w:val="00254E0D"/>
    <w:rPr>
      <w:color w:val="auto"/>
    </w:rPr>
  </w:style>
  <w:style w:type="character" w:styleId="Strong">
    <w:name w:val="Strong"/>
    <w:basedOn w:val="DefaultParagraphFont"/>
    <w:uiPriority w:val="19"/>
    <w:semiHidden/>
    <w:qFormat/>
    <w:rsid w:val="00572222"/>
    <w:rPr>
      <w:b/>
      <w:bCs/>
      <w:sz w:val="2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57222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72222"/>
    <w:rPr>
      <w:rFonts w:eastAsiaTheme="minorEastAsia"/>
      <w:color w:val="5A5A5A" w:themeColor="text1" w:themeTint="A5"/>
      <w:spacing w:val="15"/>
      <w:kern w:val="16"/>
      <w:sz w:val="22"/>
      <w:szCs w:val="22"/>
      <w14:ligatures w14:val="standardContextual"/>
      <w14:numForm w14:val="oldStyle"/>
      <w14:numSpacing w14:val="proportional"/>
      <w14:cntxtAlts/>
    </w:rPr>
  </w:style>
  <w:style w:type="character" w:styleId="SubtleEmphasis">
    <w:name w:val="Subtle Emphasis"/>
    <w:basedOn w:val="DefaultParagraphFont"/>
    <w:uiPriority w:val="19"/>
    <w:semiHidden/>
    <w:qFormat/>
    <w:rsid w:val="00572222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qFormat/>
    <w:rsid w:val="00572222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572222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72222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72222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7222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7222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72222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72222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72222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72222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722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72222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72222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72222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72222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5"/>
    <w:rsid w:val="005722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7222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72222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7222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72222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72222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7222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7222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7222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7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qFormat/>
    <w:rsid w:val="005722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5722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  <w14:numForm w14:val="oldStyle"/>
      <w14:numSpacing w14:val="proportional"/>
      <w14:cntxtAlts/>
    </w:rPr>
  </w:style>
  <w:style w:type="paragraph" w:styleId="TOAHeading">
    <w:name w:val="toa heading"/>
    <w:basedOn w:val="Normal"/>
    <w:next w:val="Normal"/>
    <w:uiPriority w:val="99"/>
    <w:semiHidden/>
    <w:unhideWhenUsed/>
    <w:rsid w:val="005722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7222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7222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7222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7222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7222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7222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7222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7222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7222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2222"/>
    <w:pPr>
      <w:spacing w:before="240"/>
      <w:outlineLvl w:val="9"/>
    </w:pPr>
    <w:rPr>
      <w:b w:val="0"/>
      <w:bCs w:val="0"/>
      <w:color w:val="00123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D1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9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ersonal Letterhead">
  <a:themeElements>
    <a:clrScheme name="Stonetown Colors">
      <a:dk1>
        <a:srgbClr val="000000"/>
      </a:dk1>
      <a:lt1>
        <a:srgbClr val="FFFFFF"/>
      </a:lt1>
      <a:dk2>
        <a:srgbClr val="1C3553"/>
      </a:dk2>
      <a:lt2>
        <a:srgbClr val="E7E6E6"/>
      </a:lt2>
      <a:accent1>
        <a:srgbClr val="001949"/>
      </a:accent1>
      <a:accent2>
        <a:srgbClr val="959699"/>
      </a:accent2>
      <a:accent3>
        <a:srgbClr val="FFE100"/>
      </a:accent3>
      <a:accent4>
        <a:srgbClr val="CCA400"/>
      </a:accent4>
      <a:accent5>
        <a:srgbClr val="4C74AA"/>
      </a:accent5>
      <a:accent6>
        <a:srgbClr val="E16900"/>
      </a:accent6>
      <a:hlink>
        <a:srgbClr val="536E9F"/>
      </a:hlink>
      <a:folHlink>
        <a:srgbClr val="CCA400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9D215B-5AC9-4880-A617-E176B239B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1B9BB-C40C-4040-AFC5-C91AA9414C7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E3057246-DBFF-4218-9E8A-B753C150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916F2-5E6E-4C71-8D85-12CAD699EA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2023-12-08T15:56:00Z</dcterms:created>
  <dcterms:modified xsi:type="dcterms:W3CDTF">2023-12-08T15:56:00Z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